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F55E1" w:rsidRDefault="00EE59A9" w14:paraId="732F9F47" w14:textId="77777777">
      <w:r>
        <w:t>Date: April 7, 2025</w:t>
      </w:r>
    </w:p>
    <w:p w:rsidR="007F55E1" w:rsidRDefault="00EE59A9" w14:paraId="04FE497A" w14:textId="77777777">
      <w:r>
        <w:t>Time: 7:01 PM</w:t>
      </w:r>
    </w:p>
    <w:p w:rsidR="007F55E1" w:rsidRDefault="00EE59A9" w14:paraId="2A558957" w14:textId="77777777">
      <w:r>
        <w:t>Transcriber: Annemarie Douglas</w:t>
      </w:r>
    </w:p>
    <w:p w:rsidR="007F55E1" w:rsidRDefault="00EE59A9" w14:paraId="6D4BCD32" w14:textId="77777777">
      <w:r>
        <w:rPr>
          <w:b/>
        </w:rPr>
        <w:t>Annemarie – Douglas</w:t>
      </w:r>
      <w:r>
        <w:rPr>
          <w:b/>
        </w:rPr>
        <w:br/>
      </w:r>
      <w:r>
        <w:t>0:30</w:t>
      </w:r>
      <w:r>
        <w:br/>
      </w:r>
      <w:r>
        <w:t>OK. So maybe just start off by telling me a bit about your journey into ministry and how you came to serve in a rural context in particular.</w:t>
      </w:r>
    </w:p>
    <w:p w:rsidR="007F55E1" w:rsidRDefault="00EE59A9" w14:paraId="2840B56A" w14:textId="475ADB03">
      <w:r w:rsidRPr="78C67EE3" w:rsidR="1B00D9DE">
        <w:rPr>
          <w:b w:val="1"/>
          <w:bCs w:val="1"/>
        </w:rPr>
        <w:t>Jerry – Taylor</w:t>
      </w:r>
      <w:r>
        <w:br/>
      </w:r>
      <w:r w:rsidR="1B00D9DE">
        <w:rPr/>
        <w:t>0:41</w:t>
      </w:r>
      <w:r>
        <w:br/>
      </w:r>
      <w:r w:rsidR="1B00D9DE">
        <w:rPr/>
        <w:t>I started training for ministry in my late 20s</w:t>
      </w:r>
      <w:r w:rsidR="34601FFE">
        <w:rPr/>
        <w:t xml:space="preserve"> i</w:t>
      </w:r>
      <w:r w:rsidR="1B00D9DE">
        <w:rPr/>
        <w:t>n a Church of England context that</w:t>
      </w:r>
      <w:r w:rsidR="4D594E80">
        <w:rPr/>
        <w:t xml:space="preserve"> </w:t>
      </w:r>
      <w:r w:rsidR="4D594E80">
        <w:rPr/>
        <w:t>h</w:t>
      </w:r>
      <w:r w:rsidR="1B00D9DE">
        <w:rPr/>
        <w:t>aving</w:t>
      </w:r>
      <w:r w:rsidR="1B00D9DE">
        <w:rPr/>
        <w:t xml:space="preserve"> been a believer for about nine years at that point</w:t>
      </w:r>
      <w:r w:rsidR="4C7018F3">
        <w:rPr/>
        <w:t>.</w:t>
      </w:r>
      <w:r w:rsidR="4C64F729">
        <w:rPr/>
        <w:t xml:space="preserve"> </w:t>
      </w:r>
      <w:r w:rsidR="2D72AB18">
        <w:rPr/>
        <w:t>T</w:t>
      </w:r>
      <w:r w:rsidR="1B00D9DE">
        <w:rPr/>
        <w:t>he local congregation that I was part of</w:t>
      </w:r>
      <w:r w:rsidR="6083CB65">
        <w:rPr/>
        <w:t>,</w:t>
      </w:r>
      <w:r w:rsidR="1B00D9DE">
        <w:rPr/>
        <w:t xml:space="preserve"> in that discernment process</w:t>
      </w:r>
      <w:r w:rsidR="43888DA9">
        <w:rPr/>
        <w:t>,</w:t>
      </w:r>
      <w:r w:rsidR="1B00D9DE">
        <w:rPr/>
        <w:t xml:space="preserve"> was an urban one that was in London</w:t>
      </w:r>
      <w:r w:rsidR="36B95658">
        <w:rPr/>
        <w:t>,</w:t>
      </w:r>
      <w:r w:rsidR="1B00D9DE">
        <w:rPr/>
        <w:t xml:space="preserve"> and indeed, my first post in full time ministry after seminary was an urban </w:t>
      </w:r>
      <w:r w:rsidR="405B2F81">
        <w:rPr/>
        <w:t xml:space="preserve">one too </w:t>
      </w:r>
      <w:r w:rsidR="1B00D9DE">
        <w:rPr/>
        <w:t>in Stoke on Trent</w:t>
      </w:r>
      <w:r w:rsidR="481AD048">
        <w:rPr/>
        <w:t xml:space="preserve">. </w:t>
      </w:r>
      <w:r w:rsidR="1B00D9DE">
        <w:rPr/>
        <w:t>It was like an urban priority area</w:t>
      </w:r>
      <w:r w:rsidR="22F6C828">
        <w:rPr/>
        <w:t>, a</w:t>
      </w:r>
      <w:r w:rsidR="1B00D9DE">
        <w:rPr/>
        <w:t xml:space="preserve">lthough </w:t>
      </w:r>
      <w:r w:rsidR="1B00D9DE">
        <w:rPr/>
        <w:t>it's</w:t>
      </w:r>
      <w:r w:rsidR="1B00D9DE">
        <w:rPr/>
        <w:t xml:space="preserve"> interesting how much of </w:t>
      </w:r>
      <w:r w:rsidR="321C6A9A">
        <w:rPr/>
        <w:t>a</w:t>
      </w:r>
      <w:r w:rsidR="1B00D9DE">
        <w:rPr/>
        <w:t xml:space="preserve"> crossover I sometimes</w:t>
      </w:r>
      <w:r w:rsidR="73382EC7">
        <w:rPr/>
        <w:t xml:space="preserve"> f</w:t>
      </w:r>
      <w:r w:rsidR="1B00D9DE">
        <w:rPr/>
        <w:t>ind with some of the things that go on in some rural areas and some of the things that go on in some of the harder urban areas.</w:t>
      </w:r>
      <w:r w:rsidR="015254C8">
        <w:rPr/>
        <w:t xml:space="preserve"> </w:t>
      </w:r>
      <w:r w:rsidR="1B00D9DE">
        <w:rPr/>
        <w:t>So</w:t>
      </w:r>
      <w:r w:rsidR="1B00D9DE">
        <w:rPr/>
        <w:t xml:space="preserve"> my first real taste of rural ministry would be when I </w:t>
      </w:r>
      <w:r w:rsidR="1B00D9DE">
        <w:rPr/>
        <w:t>essentially had</w:t>
      </w:r>
      <w:r w:rsidR="1B00D9DE">
        <w:rPr/>
        <w:t xml:space="preserve"> a parish, as it were in my own right</w:t>
      </w:r>
      <w:r w:rsidR="4FD7CB24">
        <w:rPr/>
        <w:t xml:space="preserve"> i</w:t>
      </w:r>
      <w:r w:rsidR="1B00D9DE">
        <w:rPr/>
        <w:t xml:space="preserve">n central </w:t>
      </w:r>
      <w:r w:rsidR="1B00D9DE">
        <w:rPr/>
        <w:t>England</w:t>
      </w:r>
      <w:r w:rsidR="1B00D9DE">
        <w:rPr/>
        <w:t xml:space="preserve"> so</w:t>
      </w:r>
      <w:r w:rsidR="3C90E27A">
        <w:rPr/>
        <w:t xml:space="preserve"> i</w:t>
      </w:r>
      <w:r w:rsidR="1B00D9DE">
        <w:rPr/>
        <w:t xml:space="preserve">t was two different communities. One was like a </w:t>
      </w:r>
      <w:r w:rsidR="1B00D9DE">
        <w:rPr/>
        <w:t>post industrial</w:t>
      </w:r>
      <w:r w:rsidR="1B00D9DE">
        <w:rPr/>
        <w:t xml:space="preserve"> large village and one with at least have like a</w:t>
      </w:r>
      <w:r w:rsidR="6EACA829">
        <w:rPr/>
        <w:t xml:space="preserve"> </w:t>
      </w:r>
      <w:r w:rsidR="6EACA829">
        <w:rPr/>
        <w:t>a</w:t>
      </w:r>
      <w:r w:rsidR="1B00D9DE">
        <w:rPr/>
        <w:t xml:space="preserve"> big quarry, and there's also </w:t>
      </w:r>
      <w:r w:rsidR="0FAC65F2">
        <w:rPr/>
        <w:t>[??}</w:t>
      </w:r>
      <w:r w:rsidR="266D2BF6">
        <w:rPr/>
        <w:t xml:space="preserve"> </w:t>
      </w:r>
      <w:r w:rsidR="1B00D9DE">
        <w:rPr/>
        <w:t>stuff there and then, but I actually lived in and also ministered in a much more rural village where you've got two miles of nothing at either side just f</w:t>
      </w:r>
      <w:r w:rsidR="4BB1670E">
        <w:rPr/>
        <w:t>ields</w:t>
      </w:r>
      <w:r w:rsidR="1B00D9DE">
        <w:rPr/>
        <w:t>, but it's a slightly different situation to what I'm in now because there, I would argue, I'm in a more rural context now</w:t>
      </w:r>
      <w:r w:rsidR="7A7E10BB">
        <w:rPr/>
        <w:t>, e</w:t>
      </w:r>
      <w:r w:rsidR="1B00D9DE">
        <w:rPr/>
        <w:t xml:space="preserve">ven living in a bigger town because you see </w:t>
      </w:r>
      <w:r w:rsidR="17518B97">
        <w:rPr/>
        <w:t>Caithness is a</w:t>
      </w:r>
      <w:r w:rsidR="1B00D9DE">
        <w:rPr/>
        <w:t xml:space="preserve"> rural county.</w:t>
      </w:r>
      <w:r>
        <w:br/>
      </w:r>
      <w:r w:rsidR="1B00D9DE">
        <w:rPr/>
        <w:t xml:space="preserve">And there, even though the village was </w:t>
      </w:r>
      <w:r w:rsidR="064C1C30">
        <w:rPr/>
        <w:t>[???]</w:t>
      </w:r>
      <w:r w:rsidR="1B00D9DE">
        <w:rPr/>
        <w:t xml:space="preserve"> either side, if you forget your milk, you have to drive all the rest of it</w:t>
      </w:r>
      <w:r w:rsidR="08521BA0">
        <w:rPr/>
        <w:t>,</w:t>
      </w:r>
      <w:r w:rsidR="1B00D9DE">
        <w:rPr/>
        <w:t xml:space="preserve"> I could be in a </w:t>
      </w:r>
      <w:r w:rsidR="1B00D9DE">
        <w:rPr/>
        <w:t>massiveretail</w:t>
      </w:r>
      <w:r w:rsidR="1B00D9DE">
        <w:rPr/>
        <w:t xml:space="preserve"> park on the edge of a 350,000 population city</w:t>
      </w:r>
      <w:r w:rsidR="21F49D47">
        <w:rPr/>
        <w:t xml:space="preserve"> w</w:t>
      </w:r>
      <w:r w:rsidR="1B00D9DE">
        <w:rPr/>
        <w:t>ithin 10 minutes in the car. So</w:t>
      </w:r>
      <w:r w:rsidR="1B00D9DE">
        <w:rPr/>
        <w:t>.</w:t>
      </w:r>
      <w:r w:rsidR="1AD86029">
        <w:rPr/>
        <w:t xml:space="preserve">  </w:t>
      </w:r>
      <w:r w:rsidR="1B00D9DE">
        <w:rPr/>
        <w:t>You</w:t>
      </w:r>
      <w:r w:rsidR="1B00D9DE">
        <w:rPr/>
        <w:t xml:space="preserve"> know </w:t>
      </w:r>
      <w:r w:rsidR="1B00D9DE">
        <w:rPr/>
        <w:t>it's</w:t>
      </w:r>
      <w:r w:rsidR="1B00D9DE">
        <w:rPr/>
        <w:t xml:space="preserve"> different </w:t>
      </w:r>
      <w:r w:rsidR="1B00D9DE">
        <w:rPr/>
        <w:t>whereas</w:t>
      </w:r>
      <w:r w:rsidR="1B00D9DE">
        <w:rPr/>
        <w:t xml:space="preserve"> now I live in the town</w:t>
      </w:r>
      <w:r w:rsidR="2FE081F6">
        <w:rPr/>
        <w:t xml:space="preserve">, </w:t>
      </w:r>
      <w:r w:rsidR="2FE081F6">
        <w:rPr/>
        <w:t>Thurso</w:t>
      </w:r>
      <w:r w:rsidR="1B00D9DE">
        <w:rPr/>
        <w:t>, which by Highland stand</w:t>
      </w:r>
      <w:r w:rsidR="3E317FC6">
        <w:rPr/>
        <w:t>ards</w:t>
      </w:r>
      <w:r w:rsidR="1B00D9DE">
        <w:rPr/>
        <w:t xml:space="preserve"> is </w:t>
      </w:r>
      <w:r w:rsidR="1B00D9DE">
        <w:rPr/>
        <w:t>actually quite</w:t>
      </w:r>
      <w:r w:rsidR="1B00D9DE">
        <w:rPr/>
        <w:t xml:space="preserve"> large, even though </w:t>
      </w:r>
      <w:r w:rsidR="1B00D9DE">
        <w:rPr/>
        <w:t>it's</w:t>
      </w:r>
      <w:r w:rsidR="1B00D9DE">
        <w:rPr/>
        <w:t xml:space="preserve"> only 7</w:t>
      </w:r>
      <w:r w:rsidR="01240299">
        <w:rPr/>
        <w:t>-</w:t>
      </w:r>
      <w:r w:rsidR="1B00D9DE">
        <w:rPr/>
        <w:t xml:space="preserve">8000 </w:t>
      </w:r>
      <w:r w:rsidR="1B00D9DE">
        <w:rPr/>
        <w:t>folk</w:t>
      </w:r>
      <w:r w:rsidR="1B00D9DE">
        <w:rPr/>
        <w:t xml:space="preserve">. But then our area stretches particularly to the West. And </w:t>
      </w:r>
      <w:r w:rsidR="1B00D9DE">
        <w:rPr/>
        <w:t>so</w:t>
      </w:r>
      <w:r w:rsidR="1B00D9DE">
        <w:rPr/>
        <w:t xml:space="preserve"> we have a worship </w:t>
      </w:r>
      <w:r w:rsidR="1B00D9DE">
        <w:rPr/>
        <w:t>centre</w:t>
      </w:r>
      <w:r w:rsidR="1B00D9DE">
        <w:rPr/>
        <w:t xml:space="preserve"> in Betty Hill and </w:t>
      </w:r>
      <w:r w:rsidR="1B00D9DE">
        <w:rPr/>
        <w:t>a lot of a</w:t>
      </w:r>
      <w:r w:rsidR="1B00D9DE">
        <w:rPr/>
        <w:t xml:space="preserve"> lot of the kind of relationship building stuff </w:t>
      </w:r>
      <w:r w:rsidR="1B00D9DE">
        <w:rPr/>
        <w:t>at the moment</w:t>
      </w:r>
      <w:r w:rsidR="1B00D9DE">
        <w:rPr/>
        <w:t xml:space="preserve">. </w:t>
      </w:r>
      <w:r w:rsidR="1B00D9DE">
        <w:rPr/>
        <w:t>And a lot of the doors that are opening to do stuff almost like a parish style minister in schools and whatever are opening up in the rural areas more than in the urban area.</w:t>
      </w:r>
      <w:r w:rsidR="1B00D9DE">
        <w:rPr/>
        <w:t xml:space="preserve"> So that's. </w:t>
      </w:r>
      <w:r w:rsidR="1B00D9DE">
        <w:rPr/>
        <w:t>Yeah</w:t>
      </w:r>
      <w:r w:rsidR="1B00D9DE">
        <w:rPr/>
        <w:t>.</w:t>
      </w:r>
      <w:r w:rsidR="2C3CFADE">
        <w:rPr/>
        <w:t xml:space="preserve"> </w:t>
      </w:r>
      <w:r w:rsidR="1B00D9DE">
        <w:rPr/>
        <w:t>That's</w:t>
      </w:r>
      <w:r w:rsidR="1B00D9DE">
        <w:rPr/>
        <w:t xml:space="preserve"> it. Sorry, </w:t>
      </w:r>
      <w:r w:rsidR="1B00D9DE">
        <w:rPr/>
        <w:t>that's probably</w:t>
      </w:r>
      <w:r w:rsidR="1B00D9DE">
        <w:rPr/>
        <w:t xml:space="preserve"> </w:t>
      </w:r>
      <w:r w:rsidR="1B00D9DE">
        <w:rPr/>
        <w:t>not quite exactly</w:t>
      </w:r>
      <w:r w:rsidR="1B00D9DE">
        <w:rPr/>
        <w:t xml:space="preserve"> what you asked, but that's </w:t>
      </w:r>
      <w:r w:rsidR="1B00D9DE">
        <w:rPr/>
        <w:t>kind of how</w:t>
      </w:r>
      <w:r w:rsidR="1B00D9DE">
        <w:rPr/>
        <w:t xml:space="preserve"> </w:t>
      </w:r>
      <w:r w:rsidR="1B00D9DE">
        <w:rPr/>
        <w:t>it's worked</w:t>
      </w:r>
      <w:r w:rsidR="1B00D9DE">
        <w:rPr/>
        <w:t xml:space="preserve"> out, </w:t>
      </w:r>
      <w:r w:rsidR="1B00D9DE">
        <w:rPr/>
        <w:t>yeah</w:t>
      </w:r>
      <w:r w:rsidR="1B00D9DE">
        <w:rPr/>
        <w:t>.</w:t>
      </w:r>
    </w:p>
    <w:p w:rsidR="007F55E1" w:rsidRDefault="00EE59A9" w14:paraId="0C7FC41E" w14:textId="2FBA7C24">
      <w:r w:rsidRPr="78C67EE3" w:rsidR="1B00D9DE">
        <w:rPr>
          <w:b w:val="1"/>
          <w:bCs w:val="1"/>
        </w:rPr>
        <w:t>Annemarie – Douglas</w:t>
      </w:r>
      <w:r>
        <w:br/>
      </w:r>
      <w:r w:rsidR="1B00D9DE">
        <w:rPr/>
        <w:t>3:17</w:t>
      </w:r>
      <w:r>
        <w:br/>
      </w:r>
      <w:r w:rsidR="1B00D9DE">
        <w:rPr/>
        <w:t>Oh no</w:t>
      </w:r>
      <w:r w:rsidR="1B00D9DE">
        <w:rPr/>
        <w:t>, it's</w:t>
      </w:r>
      <w:r w:rsidR="1B00D9DE">
        <w:rPr/>
        <w:t xml:space="preserve"> </w:t>
      </w:r>
      <w:r w:rsidR="1B00D9DE">
        <w:rPr/>
        <w:t>it's</w:t>
      </w:r>
      <w:r w:rsidR="1B00D9DE">
        <w:rPr/>
        <w:t xml:space="preserve"> all helpful. And I think one of the interesting </w:t>
      </w:r>
      <w:r w:rsidR="1B00D9DE">
        <w:rPr/>
        <w:t>thing</w:t>
      </w:r>
      <w:r w:rsidR="1B00D9DE">
        <w:rPr/>
        <w:t xml:space="preserve"> about doing these interviews is that people really ask the </w:t>
      </w:r>
      <w:r w:rsidR="1B00D9DE">
        <w:rPr/>
        <w:t>answer</w:t>
      </w:r>
      <w:r w:rsidR="1B00D9DE">
        <w:rPr/>
        <w:t xml:space="preserve"> the question that </w:t>
      </w:r>
      <w:r w:rsidR="1B00D9DE">
        <w:rPr/>
        <w:t>I've</w:t>
      </w:r>
      <w:r w:rsidR="1B00D9DE">
        <w:rPr/>
        <w:t xml:space="preserve"> given them.</w:t>
      </w:r>
      <w:r w:rsidR="45AFA50D">
        <w:rPr/>
        <w:t xml:space="preserve"> </w:t>
      </w:r>
      <w:r w:rsidR="1B00D9DE">
        <w:rPr/>
        <w:t xml:space="preserve">But it's all just really valuable. You use the </w:t>
      </w:r>
      <w:r w:rsidR="1B00D9DE">
        <w:rPr/>
        <w:t>phraser</w:t>
      </w:r>
      <w:r w:rsidR="1B00D9DE">
        <w:rPr/>
        <w:t xml:space="preserve"> that I </w:t>
      </w:r>
      <w:r w:rsidR="1B00D9DE">
        <w:rPr/>
        <w:t>haven't</w:t>
      </w:r>
      <w:r w:rsidR="1B00D9DE">
        <w:rPr/>
        <w:t xml:space="preserve"> heard before. Discernment process. </w:t>
      </w:r>
      <w:r w:rsidR="1B00D9DE">
        <w:rPr/>
        <w:t>So</w:t>
      </w:r>
      <w:r w:rsidR="1B00D9DE">
        <w:rPr/>
        <w:t xml:space="preserve"> is that what they call it in the </w:t>
      </w:r>
      <w:r w:rsidR="38CB2C4B">
        <w:rPr/>
        <w:t>F</w:t>
      </w:r>
      <w:r w:rsidR="1B00D9DE">
        <w:rPr/>
        <w:t xml:space="preserve">ree Church when </w:t>
      </w:r>
      <w:r w:rsidR="1B00D9DE">
        <w:rPr/>
        <w:t>you're</w:t>
      </w:r>
      <w:r w:rsidR="1B00D9DE">
        <w:rPr/>
        <w:t xml:space="preserve"> sort of test </w:t>
      </w:r>
      <w:r w:rsidR="1B00D9DE">
        <w:rPr/>
        <w:t>preaching or</w:t>
      </w:r>
      <w:r w:rsidR="1B00D9DE">
        <w:rPr/>
        <w:t>?</w:t>
      </w:r>
    </w:p>
    <w:p w:rsidR="007F55E1" w:rsidP="78C67EE3" w:rsidRDefault="00EE59A9" w14:paraId="1C936D58" w14:textId="0CC58D97">
      <w:pPr>
        <w:pStyle w:val="Normal"/>
        <w:suppressLineNumbers w:val="0"/>
        <w:bidi w:val="0"/>
        <w:spacing w:before="0" w:beforeAutospacing="off" w:after="200" w:afterAutospacing="off" w:line="276" w:lineRule="auto"/>
        <w:ind w:left="0" w:right="0"/>
        <w:jc w:val="left"/>
      </w:pPr>
      <w:r w:rsidRPr="78C67EE3" w:rsidR="1B00D9DE">
        <w:rPr>
          <w:b w:val="1"/>
          <w:bCs w:val="1"/>
        </w:rPr>
        <w:t>Jerry – Taylor</w:t>
      </w:r>
      <w:r>
        <w:br/>
      </w:r>
      <w:r w:rsidR="1B00D9DE">
        <w:rPr/>
        <w:t>3:35</w:t>
      </w:r>
      <w:r>
        <w:br/>
      </w:r>
      <w:r w:rsidR="1B00D9DE">
        <w:rPr/>
        <w:t xml:space="preserve">I </w:t>
      </w:r>
      <w:r w:rsidR="1B00D9DE">
        <w:rPr/>
        <w:t>don't</w:t>
      </w:r>
      <w:r w:rsidR="1B00D9DE">
        <w:rPr/>
        <w:t xml:space="preserve"> know. I suppose at that time I </w:t>
      </w:r>
      <w:r w:rsidR="1B00D9DE">
        <w:rPr/>
        <w:t>wasn't</w:t>
      </w:r>
      <w:r w:rsidR="1B00D9DE">
        <w:rPr/>
        <w:t xml:space="preserve"> in the </w:t>
      </w:r>
      <w:r w:rsidR="71E082D5">
        <w:rPr/>
        <w:t>Free Church</w:t>
      </w:r>
      <w:r w:rsidR="1B00D9DE">
        <w:rPr/>
        <w:t xml:space="preserve">. </w:t>
      </w:r>
      <w:r w:rsidR="1B00D9DE">
        <w:rPr/>
        <w:t>I've</w:t>
      </w:r>
      <w:r w:rsidR="1B00D9DE">
        <w:rPr/>
        <w:t xml:space="preserve"> only been in the free Church for 2 1/2, well </w:t>
      </w:r>
      <w:r w:rsidR="1B00D9DE">
        <w:rPr/>
        <w:t>two and a bit</w:t>
      </w:r>
      <w:r w:rsidR="1B00D9DE">
        <w:rPr/>
        <w:t xml:space="preserve"> years so</w:t>
      </w:r>
      <w:r w:rsidR="17E02039">
        <w:rPr/>
        <w:t xml:space="preserve"> b</w:t>
      </w:r>
      <w:r w:rsidR="1B00D9DE">
        <w:rPr/>
        <w:t>efore that, I was in a completely different denomination, but so that was an Episcopal kind of set up. This is a Presbyterian one, obviously, but I suppose, yeah, there would have been a time when I was just taking on more responsibility in a local church</w:t>
      </w:r>
      <w:r w:rsidR="5CC0C25B">
        <w:rPr/>
        <w:t>, y</w:t>
      </w:r>
      <w:r w:rsidR="1B00D9DE">
        <w:rPr/>
        <w:t xml:space="preserve">ou know, as a member of the </w:t>
      </w:r>
      <w:r w:rsidR="1B00D9DE">
        <w:rPr/>
        <w:t>congregation</w:t>
      </w:r>
      <w:r w:rsidR="3DD5BAF2">
        <w:rPr/>
        <w:t xml:space="preserve"> a</w:t>
      </w:r>
      <w:r w:rsidR="1B00D9DE">
        <w:rPr/>
        <w:t>nd then your minister, other folks start sort of speaking to you about, well, maybe you could do this stuff not just in the evenings and spare time a</w:t>
      </w:r>
      <w:r w:rsidR="1B00D9DE">
        <w:rPr/>
        <w:t>nd you start having that sense yourself and all that kind of stuff. So I suppose that was the d</w:t>
      </w:r>
      <w:r w:rsidR="4727DFB9">
        <w:rPr/>
        <w:t>iscernment</w:t>
      </w:r>
      <w:r w:rsidR="1B00D9DE">
        <w:rPr/>
        <w:t xml:space="preserve"> process before you know whether to</w:t>
      </w:r>
      <w:r w:rsidR="1B00D9DE">
        <w:rPr/>
        <w:t xml:space="preserve"> decide whether to leave a particular, you know, I had a secular job</w:t>
      </w:r>
      <w:r w:rsidR="6E2D5166">
        <w:rPr/>
        <w:t>, i</w:t>
      </w:r>
      <w:r w:rsidR="1B00D9DE">
        <w:rPr/>
        <w:t>t was quite well paid, all that kind of stuff</w:t>
      </w:r>
      <w:r w:rsidR="3FD899E0">
        <w:rPr/>
        <w:t>, w</w:t>
      </w:r>
      <w:r w:rsidR="1B00D9DE">
        <w:rPr/>
        <w:t>hether to leave that behind and begin to train for ministry.</w:t>
      </w:r>
      <w:r w:rsidR="2F0103EC">
        <w:rPr/>
        <w:t xml:space="preserve"> F</w:t>
      </w:r>
      <w:r w:rsidR="1B00D9DE">
        <w:rPr/>
        <w:t>ull time ministry is obviously quite a big decision at that time, so yeah.</w:t>
      </w:r>
    </w:p>
    <w:p w:rsidR="007F55E1" w:rsidRDefault="00EE59A9" w14:paraId="20E25E56" w14:textId="305E4B17">
      <w:r w:rsidRPr="78C67EE3" w:rsidR="1B00D9DE">
        <w:rPr>
          <w:b w:val="1"/>
          <w:bCs w:val="1"/>
        </w:rPr>
        <w:t>Annemarie – Douglas</w:t>
      </w:r>
      <w:r>
        <w:br/>
      </w:r>
      <w:r w:rsidR="1B00D9DE">
        <w:rPr/>
        <w:t>4:35</w:t>
      </w:r>
      <w:r>
        <w:br/>
      </w:r>
      <w:r w:rsidR="1B00D9DE">
        <w:rPr/>
        <w:t xml:space="preserve">So you kind of touched on this a little bit, but the next question is what are the key characteristics of the communities that you have served and how do we differ so and how are they similar? </w:t>
      </w:r>
      <w:r w:rsidR="1B00D9DE">
        <w:rPr/>
        <w:t>just</w:t>
      </w:r>
      <w:r w:rsidR="1B00D9DE">
        <w:rPr/>
        <w:t xml:space="preserve"> to describe the communities that you've served in</w:t>
      </w:r>
      <w:r w:rsidR="0CBC768C">
        <w:rPr/>
        <w:t>, i</w:t>
      </w:r>
      <w:r w:rsidR="1B00D9DE">
        <w:rPr/>
        <w:t xml:space="preserve">n terms of size, </w:t>
      </w:r>
      <w:r w:rsidR="1B00D9DE">
        <w:rPr/>
        <w:t>culture</w:t>
      </w:r>
      <w:r w:rsidR="1B00D9DE">
        <w:rPr/>
        <w:t xml:space="preserve"> characteristics</w:t>
      </w:r>
      <w:r w:rsidR="05FF18B9">
        <w:rPr/>
        <w:t xml:space="preserve"> a</w:t>
      </w:r>
      <w:r w:rsidR="1B00D9DE">
        <w:rPr/>
        <w:t xml:space="preserve">nd know how they are different. </w:t>
      </w:r>
    </w:p>
    <w:p w:rsidR="007F55E1" w:rsidRDefault="00EE59A9" w14:paraId="124882B9" w14:textId="65BB158A">
      <w:r w:rsidRPr="78C67EE3" w:rsidR="1B00D9DE">
        <w:rPr>
          <w:b w:val="1"/>
          <w:bCs w:val="1"/>
        </w:rPr>
        <w:t>Jerry – Taylor</w:t>
      </w:r>
      <w:r>
        <w:br/>
      </w:r>
      <w:r w:rsidR="1B00D9DE">
        <w:rPr/>
        <w:t>5:05</w:t>
      </w:r>
      <w:r>
        <w:br/>
      </w:r>
      <w:r w:rsidR="1B00D9DE">
        <w:rPr/>
        <w:t xml:space="preserve">OK, </w:t>
      </w:r>
      <w:r w:rsidR="1B00D9DE">
        <w:rPr/>
        <w:t>so in the</w:t>
      </w:r>
      <w:r w:rsidR="1B00D9DE">
        <w:rPr/>
        <w:t xml:space="preserve"> in the context that </w:t>
      </w:r>
      <w:r w:rsidR="1B00D9DE">
        <w:rPr/>
        <w:t>I've</w:t>
      </w:r>
      <w:r w:rsidR="1B00D9DE">
        <w:rPr/>
        <w:t xml:space="preserve"> been in longest, which would have been the 12 years </w:t>
      </w:r>
      <w:r w:rsidR="1B00D9DE">
        <w:rPr/>
        <w:t>I've</w:t>
      </w:r>
      <w:r w:rsidR="1B00D9DE">
        <w:rPr/>
        <w:t xml:space="preserve"> spent in Leicester</w:t>
      </w:r>
      <w:r w:rsidR="2F5BC623">
        <w:rPr/>
        <w:t>shire</w:t>
      </w:r>
      <w:r w:rsidR="1B00D9DE">
        <w:rPr/>
        <w:t xml:space="preserve"> as the Minister, as it were. </w:t>
      </w:r>
      <w:r w:rsidR="1B00D9DE">
        <w:rPr/>
        <w:t>So</w:t>
      </w:r>
      <w:r w:rsidR="1B00D9DE">
        <w:rPr/>
        <w:t xml:space="preserve"> I think the easiest way actually is to is to explain it in terms of </w:t>
      </w:r>
      <w:r w:rsidR="1B00D9DE">
        <w:rPr/>
        <w:t>the contrast</w:t>
      </w:r>
      <w:r w:rsidR="1B00D9DE">
        <w:rPr/>
        <w:t xml:space="preserve">. </w:t>
      </w:r>
      <w:r w:rsidR="1B00D9DE">
        <w:rPr/>
        <w:t>So</w:t>
      </w:r>
      <w:r w:rsidR="1B00D9DE">
        <w:rPr/>
        <w:t xml:space="preserve"> I felt in the </w:t>
      </w:r>
      <w:r w:rsidR="73F4351C">
        <w:rPr/>
        <w:t>two</w:t>
      </w:r>
      <w:r w:rsidR="1B00D9DE">
        <w:rPr/>
        <w:t xml:space="preserve"> communities I was serving this </w:t>
      </w:r>
      <w:r w:rsidR="1B00D9DE">
        <w:rPr/>
        <w:t>post industrial</w:t>
      </w:r>
      <w:r w:rsidR="1B00D9DE">
        <w:rPr/>
        <w:t xml:space="preserve"> village, </w:t>
      </w:r>
      <w:r w:rsidR="1B00D9DE">
        <w:rPr/>
        <w:t>almost a</w:t>
      </w:r>
      <w:r w:rsidR="1B00D9DE">
        <w:rPr/>
        <w:t xml:space="preserve"> small town, which I had to commute to about 3 miles away</w:t>
      </w:r>
      <w:r w:rsidR="52014FAB">
        <w:rPr/>
        <w:t xml:space="preserve"> a</w:t>
      </w:r>
      <w:r w:rsidR="1B00D9DE">
        <w:rPr/>
        <w:t>nd then I lived in this rural, more rural context. Now the</w:t>
      </w:r>
      <w:r w:rsidR="1B00D9DE">
        <w:rPr/>
        <w:t xml:space="preserve"> way I described that I think</w:t>
      </w:r>
      <w:r w:rsidR="15C829CC">
        <w:rPr/>
        <w:t xml:space="preserve"> a</w:t>
      </w:r>
      <w:r w:rsidR="1B00D9DE">
        <w:rPr/>
        <w:t xml:space="preserve">s I kind of </w:t>
      </w:r>
      <w:r w:rsidR="1B00D9DE">
        <w:rPr/>
        <w:t>grew</w:t>
      </w:r>
      <w:r w:rsidR="1B00D9DE">
        <w:rPr/>
        <w:t xml:space="preserve"> in my understanding of what the task </w:t>
      </w:r>
      <w:r w:rsidR="1B00D9DE">
        <w:rPr/>
        <w:t>was, if</w:t>
      </w:r>
      <w:r w:rsidR="1B00D9DE">
        <w:rPr/>
        <w:t xml:space="preserve"> you like was</w:t>
      </w:r>
      <w:r w:rsidR="3A974D09">
        <w:rPr/>
        <w:t>,</w:t>
      </w:r>
      <w:r w:rsidR="1B00D9DE">
        <w:rPr/>
        <w:t xml:space="preserve"> </w:t>
      </w:r>
      <w:r w:rsidR="1B00D9DE">
        <w:rPr/>
        <w:t>in the church that was in a slightly more urban setting</w:t>
      </w:r>
      <w:r w:rsidR="03C6149E">
        <w:rPr/>
        <w:t>, i</w:t>
      </w:r>
      <w:r w:rsidR="1B00D9DE">
        <w:rPr/>
        <w:t xml:space="preserve">n the sort of </w:t>
      </w:r>
      <w:r w:rsidR="1B00D9DE">
        <w:rPr/>
        <w:t>post</w:t>
      </w:r>
      <w:r w:rsidR="542F6D3E">
        <w:rPr/>
        <w:t>-</w:t>
      </w:r>
      <w:r w:rsidR="1B00D9DE">
        <w:rPr/>
        <w:t>industrial</w:t>
      </w:r>
      <w:r w:rsidR="1B00D9DE">
        <w:rPr/>
        <w:t xml:space="preserve"> where </w:t>
      </w:r>
      <w:r w:rsidR="1B00D9DE">
        <w:rPr/>
        <w:t>there's</w:t>
      </w:r>
      <w:r w:rsidR="1B00D9DE">
        <w:rPr/>
        <w:t xml:space="preserve"> more people, it felt like I was pastor of a gathered congregation, </w:t>
      </w:r>
      <w:r w:rsidR="1B00D9DE">
        <w:rPr/>
        <w:t>whereas</w:t>
      </w:r>
      <w:r w:rsidR="1B00D9DE">
        <w:rPr/>
        <w:t xml:space="preserve"> in the rural setting, it felt like I was the parish priest. If you like</w:t>
      </w:r>
      <w:r w:rsidR="1B00D9DE">
        <w:rPr/>
        <w:t>, for want of</w:t>
      </w:r>
      <w:r w:rsidR="1B00D9DE">
        <w:rPr/>
        <w:t xml:space="preserve"> a better term</w:t>
      </w:r>
      <w:r w:rsidR="69E346DC">
        <w:rPr/>
        <w:t>,</w:t>
      </w:r>
      <w:r w:rsidR="1B00D9DE">
        <w:rPr/>
        <w:t xml:space="preserve"> </w:t>
      </w:r>
      <w:r w:rsidR="1B00D9DE">
        <w:rPr/>
        <w:t>of</w:t>
      </w:r>
      <w:r w:rsidR="1B00D9DE">
        <w:rPr/>
        <w:t xml:space="preserve"> a community.</w:t>
      </w:r>
      <w:r w:rsidR="016B4707">
        <w:rPr/>
        <w:t xml:space="preserve"> </w:t>
      </w:r>
      <w:r w:rsidR="1B00D9DE">
        <w:rPr/>
        <w:t>And where you had a situation where you know most of the people who were serving on the church council or whatever would also be the people that run in the village hall or a good overlap with that, the people who would be the active people in the community.</w:t>
      </w:r>
      <w:r w:rsidR="5C93E7EC">
        <w:rPr/>
        <w:t xml:space="preserve"> </w:t>
      </w:r>
      <w:r w:rsidR="1B00D9DE">
        <w:rPr/>
        <w:t>And</w:t>
      </w:r>
      <w:r w:rsidR="1B00D9DE">
        <w:rPr/>
        <w:t xml:space="preserve"> </w:t>
      </w:r>
      <w:r w:rsidR="1B00D9DE">
        <w:rPr/>
        <w:t>so</w:t>
      </w:r>
      <w:r w:rsidR="1B00D9DE">
        <w:rPr/>
        <w:t xml:space="preserve"> the small</w:t>
      </w:r>
      <w:r w:rsidR="1B00D9DE">
        <w:rPr/>
        <w:t xml:space="preserve"> </w:t>
      </w:r>
      <w:r w:rsidR="1B00D9DE">
        <w:rPr/>
        <w:t>village, about 7-8</w:t>
      </w:r>
      <w:r w:rsidR="57C719B4">
        <w:rPr/>
        <w:t>00</w:t>
      </w:r>
      <w:r w:rsidR="1B00D9DE">
        <w:rPr/>
        <w:t xml:space="preserve"> people, which is </w:t>
      </w:r>
      <w:r w:rsidR="1B00D9DE">
        <w:rPr/>
        <w:t>probably not</w:t>
      </w:r>
      <w:r w:rsidR="1B00D9DE">
        <w:rPr/>
        <w:t xml:space="preserve"> small by Scottish town, but for that area was quite small</w:t>
      </w:r>
      <w:r w:rsidR="40B1E81B">
        <w:rPr/>
        <w:t>, a l</w:t>
      </w:r>
      <w:r w:rsidR="1B00D9DE">
        <w:rPr/>
        <w:t>ot of people commuted though increasingly</w:t>
      </w:r>
      <w:r w:rsidR="0DED6E3F">
        <w:rPr/>
        <w:t>.</w:t>
      </w:r>
      <w:r w:rsidR="1B00D9DE">
        <w:rPr/>
        <w:t xml:space="preserve"> </w:t>
      </w:r>
      <w:r w:rsidR="714D8F42">
        <w:rPr/>
        <w:t>It</w:t>
      </w:r>
      <w:r w:rsidR="1B00D9DE">
        <w:rPr/>
        <w:t xml:space="preserve"> used to be </w:t>
      </w:r>
      <w:r w:rsidR="1B00D9DE">
        <w:rPr/>
        <w:t>a</w:t>
      </w:r>
      <w:r w:rsidR="1B00D9DE">
        <w:rPr/>
        <w:t xml:space="preserve"> poor</w:t>
      </w:r>
      <w:r w:rsidR="1928FA54">
        <w:rPr/>
        <w:t>-</w:t>
      </w:r>
      <w:r w:rsidR="1928FA54">
        <w:rPr/>
        <w:t>ish</w:t>
      </w:r>
      <w:r w:rsidR="1B00D9DE">
        <w:rPr/>
        <w:t xml:space="preserve"> community relative to its </w:t>
      </w:r>
      <w:r w:rsidR="1B00D9DE">
        <w:rPr/>
        <w:t>neighbours</w:t>
      </w:r>
      <w:r w:rsidR="1B00D9DE">
        <w:rPr/>
        <w:t xml:space="preserve"> th</w:t>
      </w:r>
      <w:r w:rsidR="10F4AC33">
        <w:rPr/>
        <w:t>en</w:t>
      </w:r>
      <w:r w:rsidR="1B00D9DE">
        <w:rPr/>
        <w:t xml:space="preserve"> it became a much more expensive community in terms of housing and so on as </w:t>
      </w:r>
      <w:r w:rsidR="1B00D9DE">
        <w:rPr/>
        <w:t>more and more</w:t>
      </w:r>
      <w:r w:rsidR="1B00D9DE">
        <w:rPr/>
        <w:t xml:space="preserve"> people started using it as a commuter village for a large city.</w:t>
      </w:r>
      <w:r w:rsidR="5641A655">
        <w:rPr/>
        <w:t xml:space="preserve"> </w:t>
      </w:r>
      <w:r w:rsidR="1B00D9DE">
        <w:rPr/>
        <w:t xml:space="preserve">So that was that was the sort of setting </w:t>
      </w:r>
      <w:r w:rsidR="75BC9A46">
        <w:rPr/>
        <w:t>that I</w:t>
      </w:r>
      <w:r w:rsidR="1B00D9DE">
        <w:rPr/>
        <w:t xml:space="preserve"> spent </w:t>
      </w:r>
      <w:r w:rsidR="1B00D9DE">
        <w:rPr/>
        <w:t>my most</w:t>
      </w:r>
      <w:r w:rsidR="1B00D9DE">
        <w:rPr/>
        <w:t xml:space="preserve"> time in. </w:t>
      </w:r>
      <w:r w:rsidR="1B00D9DE">
        <w:rPr/>
        <w:t>So</w:t>
      </w:r>
      <w:r w:rsidR="1B00D9DE">
        <w:rPr/>
        <w:t xml:space="preserve"> what was interesting there was working out </w:t>
      </w:r>
      <w:r w:rsidR="1B00D9DE">
        <w:rPr/>
        <w:t>actually that</w:t>
      </w:r>
      <w:r w:rsidR="1B00D9DE">
        <w:rPr/>
        <w:t xml:space="preserve"> the core of the community, the people who are really </w:t>
      </w:r>
      <w:r w:rsidR="1B00D9DE">
        <w:rPr/>
        <w:t>identified</w:t>
      </w:r>
      <w:r w:rsidR="1B00D9DE">
        <w:rPr/>
        <w:t xml:space="preserve"> themselves with that community</w:t>
      </w:r>
      <w:r w:rsidR="30D75E26">
        <w:rPr/>
        <w:t xml:space="preserve"> w</w:t>
      </w:r>
      <w:r w:rsidR="1B00D9DE">
        <w:rPr/>
        <w:t>ere mostly</w:t>
      </w:r>
      <w:r w:rsidR="76966201">
        <w:rPr/>
        <w:t>,</w:t>
      </w:r>
      <w:r w:rsidR="1B00D9DE">
        <w:rPr/>
        <w:t xml:space="preserve"> that population was ageing and there </w:t>
      </w:r>
      <w:r w:rsidR="1B00D9DE">
        <w:rPr/>
        <w:t>wasn't</w:t>
      </w:r>
      <w:r w:rsidR="7E720E28">
        <w:rPr/>
        <w:t>, i</w:t>
      </w:r>
      <w:r w:rsidR="1B00D9DE">
        <w:rPr/>
        <w:t>t wasn't always backfilling because mostly younger members of the population, unless they happen to have elder</w:t>
      </w:r>
      <w:r w:rsidR="1585F184">
        <w:rPr/>
        <w:t>ly</w:t>
      </w:r>
      <w:r w:rsidR="1B00D9DE">
        <w:rPr/>
        <w:t xml:space="preserve"> relatives and they'd stayed, and that was quite hard because the house prices, they tended to move on and the younger ones were the more sort of transient</w:t>
      </w:r>
      <w:r w:rsidR="0A19CF84">
        <w:rPr/>
        <w:t xml:space="preserve">, </w:t>
      </w:r>
      <w:r w:rsidR="1B00D9DE">
        <w:rPr/>
        <w:t>the houses would shift on a fairly regular basis</w:t>
      </w:r>
      <w:r w:rsidR="2F93A3C6">
        <w:rPr/>
        <w:t>, s</w:t>
      </w:r>
      <w:r w:rsidR="1B00D9DE">
        <w:rPr/>
        <w:t xml:space="preserve">chool catchment areas, all that kind of stuff. </w:t>
      </w:r>
      <w:r w:rsidR="1B00D9DE">
        <w:rPr/>
        <w:t>So</w:t>
      </w:r>
      <w:r w:rsidR="1B00D9DE">
        <w:rPr/>
        <w:t xml:space="preserve"> and then the actual geographical area of the parish is quite </w:t>
      </w:r>
      <w:r w:rsidR="1B00D9DE">
        <w:rPr/>
        <w:t>large</w:t>
      </w:r>
      <w:r w:rsidR="1B00D9DE">
        <w:rPr/>
        <w:t xml:space="preserve"> and there were</w:t>
      </w:r>
      <w:r w:rsidR="32DDBD5E">
        <w:rPr/>
        <w:t xml:space="preserve"> q</w:t>
      </w:r>
      <w:r w:rsidR="1B00D9DE">
        <w:rPr/>
        <w:t>uite a few farm</w:t>
      </w:r>
      <w:r w:rsidR="1C068939">
        <w:rPr/>
        <w:t>er</w:t>
      </w:r>
      <w:r w:rsidR="1B00D9DE">
        <w:rPr/>
        <w:t>s and stuff on there</w:t>
      </w:r>
      <w:r w:rsidR="1C31D0D9">
        <w:rPr/>
        <w:t>,</w:t>
      </w:r>
      <w:r w:rsidR="1B00D9DE">
        <w:rPr/>
        <w:t xml:space="preserve"> in the parish</w:t>
      </w:r>
      <w:r w:rsidR="17566BCF">
        <w:rPr/>
        <w:t>,</w:t>
      </w:r>
      <w:r w:rsidR="1B00D9DE">
        <w:rPr/>
        <w:t xml:space="preserve"> that would </w:t>
      </w:r>
      <w:r w:rsidR="1B00D9DE">
        <w:rPr/>
        <w:t>kind of come</w:t>
      </w:r>
      <w:r w:rsidR="1B00D9DE">
        <w:rPr/>
        <w:t xml:space="preserve"> in occasionally into the community for various things. If you had like, special services and stuff like that</w:t>
      </w:r>
      <w:r w:rsidR="0946754A">
        <w:rPr/>
        <w:t xml:space="preserve">. </w:t>
      </w:r>
      <w:r w:rsidR="1B00D9DE">
        <w:rPr/>
        <w:t xml:space="preserve">But </w:t>
      </w:r>
      <w:r w:rsidR="1B00D9DE">
        <w:rPr/>
        <w:t>pretty typical</w:t>
      </w:r>
      <w:r w:rsidR="1B00D9DE">
        <w:rPr/>
        <w:t xml:space="preserve"> English or Middle England </w:t>
      </w:r>
      <w:r w:rsidR="1B00D9DE">
        <w:rPr/>
        <w:t>kind of rural</w:t>
      </w:r>
      <w:r w:rsidR="1B00D9DE">
        <w:rPr/>
        <w:t xml:space="preserve"> area.</w:t>
      </w:r>
      <w:r>
        <w:br/>
      </w:r>
    </w:p>
    <w:p w:rsidR="007F55E1" w:rsidRDefault="00EE59A9" w14:paraId="25ECD4CA" w14:textId="1B3206B5">
      <w:r w:rsidR="1B00D9DE">
        <w:rPr/>
        <w:t>And then now</w:t>
      </w:r>
      <w:r w:rsidR="7D8CFF3B">
        <w:rPr/>
        <w:t>, t</w:t>
      </w:r>
      <w:r w:rsidR="1B00D9DE">
        <w:rPr/>
        <w:t xml:space="preserve">he rural community is much more disparate, so </w:t>
      </w:r>
      <w:r w:rsidR="71F7CC55">
        <w:rPr/>
        <w:t>w</w:t>
      </w:r>
      <w:r w:rsidR="1B00D9DE">
        <w:rPr/>
        <w:t>e've got a lot of very small communitie</w:t>
      </w:r>
      <w:r w:rsidR="0003A339">
        <w:rPr/>
        <w:t>s w</w:t>
      </w:r>
      <w:r w:rsidR="1B00D9DE">
        <w:rPr/>
        <w:t>ith, say, 60</w:t>
      </w:r>
      <w:r w:rsidR="272212CD">
        <w:rPr/>
        <w:t>/</w:t>
      </w:r>
      <w:r w:rsidR="1B00D9DE">
        <w:rPr/>
        <w:t>90 people in them</w:t>
      </w:r>
      <w:r w:rsidR="4A83330F">
        <w:rPr/>
        <w:t>, a</w:t>
      </w:r>
      <w:r w:rsidR="1B00D9DE">
        <w:rPr/>
        <w:t>nd then there might be another 5 miles</w:t>
      </w:r>
      <w:r w:rsidR="5980616C">
        <w:rPr/>
        <w:t>, a</w:t>
      </w:r>
      <w:r w:rsidR="1B00D9DE">
        <w:rPr/>
        <w:t>nd then the</w:t>
      </w:r>
      <w:r w:rsidR="1B00D9DE">
        <w:rPr/>
        <w:t>re's one with 150 and then another 5 miles</w:t>
      </w:r>
      <w:r w:rsidR="4CC93747">
        <w:rPr/>
        <w:t>, a</w:t>
      </w:r>
      <w:r w:rsidR="1B00D9DE">
        <w:rPr/>
        <w:t xml:space="preserve">nd </w:t>
      </w:r>
      <w:r w:rsidR="1B00D9DE">
        <w:rPr/>
        <w:t>there's one with another 50</w:t>
      </w:r>
      <w:r w:rsidR="311B7429">
        <w:rPr/>
        <w:t>, a</w:t>
      </w:r>
      <w:r w:rsidR="1B00D9DE">
        <w:rPr/>
        <w:t>nd then along the North Coast. So one of the challenges there is working out, how to, you know, what, to what extent are people willing to gather in one place or how do you actually, you know, manage that in terms of actually meeting people and providing something where they, which they can just get to quickly?</w:t>
      </w:r>
    </w:p>
    <w:p w:rsidR="007F55E1" w:rsidRDefault="00EE59A9" w14:paraId="09AC0208" w14:textId="102E66C8">
      <w:r w:rsidRPr="78C67EE3" w:rsidR="1B00D9DE">
        <w:rPr>
          <w:b w:val="1"/>
          <w:bCs w:val="1"/>
        </w:rPr>
        <w:t>Annemarie – Douglas</w:t>
      </w:r>
      <w:r>
        <w:br/>
      </w:r>
      <w:r w:rsidR="1B00D9DE">
        <w:rPr/>
        <w:t>8:18</w:t>
      </w:r>
      <w:r>
        <w:br/>
      </w:r>
      <w:r w:rsidR="1B00D9DE">
        <w:rPr/>
        <w:t xml:space="preserve">So how does that work then? Do people meet in each other's homes in those </w:t>
      </w:r>
      <w:r w:rsidR="1B00D9DE">
        <w:rPr/>
        <w:t>contexts or</w:t>
      </w:r>
      <w:r w:rsidR="1B00D9DE">
        <w:rPr/>
        <w:t>?</w:t>
      </w:r>
    </w:p>
    <w:p w:rsidR="007F55E1" w:rsidRDefault="00EE59A9" w14:paraId="5C5EA538" w14:textId="3B86168E">
      <w:r w:rsidRPr="78C67EE3" w:rsidR="1B00D9DE">
        <w:rPr>
          <w:b w:val="1"/>
          <w:bCs w:val="1"/>
        </w:rPr>
        <w:t>Jerry – Taylor</w:t>
      </w:r>
      <w:r>
        <w:br/>
      </w:r>
      <w:r w:rsidR="1B00D9DE">
        <w:rPr/>
        <w:t>8:24</w:t>
      </w:r>
      <w:r>
        <w:br/>
      </w:r>
      <w:r w:rsidR="1B00D9DE">
        <w:rPr/>
        <w:t xml:space="preserve">Well, this is the challenge. So we've only got </w:t>
      </w:r>
      <w:r w:rsidR="0D22EDB3">
        <w:rPr/>
        <w:t>two</w:t>
      </w:r>
      <w:r w:rsidR="1B00D9DE">
        <w:rPr/>
        <w:t xml:space="preserve">, </w:t>
      </w:r>
      <w:r w:rsidR="1B00D9DE">
        <w:rPr/>
        <w:t xml:space="preserve">we've got </w:t>
      </w:r>
      <w:r w:rsidR="7FBB22EB">
        <w:rPr/>
        <w:t>two</w:t>
      </w:r>
      <w:r w:rsidR="1B00D9DE">
        <w:rPr/>
        <w:t xml:space="preserve"> church buildings for that whole area, which stretches </w:t>
      </w:r>
      <w:r w:rsidR="1B00D9DE">
        <w:rPr/>
        <w:t>probably you know</w:t>
      </w:r>
      <w:r w:rsidR="5CB44A5C">
        <w:rPr/>
        <w:t xml:space="preserve"> </w:t>
      </w:r>
      <w:r w:rsidR="1B00D9DE">
        <w:rPr/>
        <w:t>45 miles plus</w:t>
      </w:r>
      <w:r w:rsidR="77A30223">
        <w:rPr/>
        <w:t>,</w:t>
      </w:r>
      <w:r w:rsidR="1B00D9DE">
        <w:rPr/>
        <w:t xml:space="preserve"> so</w:t>
      </w:r>
      <w:r w:rsidR="2974F70C">
        <w:rPr/>
        <w:t xml:space="preserve"> o</w:t>
      </w:r>
      <w:r w:rsidR="1B00D9DE">
        <w:rPr/>
        <w:t xml:space="preserve">ne of </w:t>
      </w:r>
      <w:r w:rsidR="1B00D9DE">
        <w:rPr/>
        <w:t>them's</w:t>
      </w:r>
      <w:r w:rsidR="1B00D9DE">
        <w:rPr/>
        <w:t xml:space="preserve"> at one end, and one of </w:t>
      </w:r>
      <w:r w:rsidR="1B00D9DE">
        <w:rPr/>
        <w:t>them's</w:t>
      </w:r>
      <w:r w:rsidR="1B00D9DE">
        <w:rPr/>
        <w:t xml:space="preserve"> at the other</w:t>
      </w:r>
      <w:r w:rsidR="19650408">
        <w:rPr/>
        <w:t>, p</w:t>
      </w:r>
      <w:r w:rsidR="1B00D9DE">
        <w:rPr/>
        <w:t>retty much so</w:t>
      </w:r>
      <w:r w:rsidR="0E126A9B">
        <w:rPr/>
        <w:t xml:space="preserve"> a</w:t>
      </w:r>
      <w:r w:rsidR="1B00D9DE">
        <w:rPr/>
        <w:t>t the moment we're using quite a bit of technology for midweek things just because practically.</w:t>
      </w:r>
      <w:r w:rsidR="0BFBFF84">
        <w:rPr/>
        <w:t>..</w:t>
      </w:r>
      <w:r w:rsidR="1B00D9DE">
        <w:rPr/>
        <w:t xml:space="preserve">So we'll find for our evening services and </w:t>
      </w:r>
      <w:r w:rsidR="1B00D9DE">
        <w:rPr/>
        <w:t>mid week</w:t>
      </w:r>
      <w:r w:rsidR="19223285">
        <w:rPr/>
        <w:t xml:space="preserve"> a</w:t>
      </w:r>
      <w:r w:rsidR="1B00D9DE">
        <w:rPr/>
        <w:t xml:space="preserve"> lot of people join in remotely</w:t>
      </w:r>
      <w:r w:rsidR="70E6D0E4">
        <w:rPr/>
        <w:t>, a</w:t>
      </w:r>
      <w:r w:rsidR="1B00D9DE">
        <w:rPr/>
        <w:t>nd then we just make a big make a big effort to come out on Sunday morning and for special things.</w:t>
      </w:r>
      <w:r w:rsidR="5D91D071">
        <w:rPr/>
        <w:t xml:space="preserve"> </w:t>
      </w:r>
      <w:r w:rsidR="1B00D9DE">
        <w:rPr/>
        <w:t>And it means that we just to be wise about</w:t>
      </w:r>
      <w:r w:rsidR="7B1D68BD">
        <w:rPr/>
        <w:t>, y</w:t>
      </w:r>
      <w:r w:rsidR="1B00D9DE">
        <w:rPr/>
        <w:t>ou know</w:t>
      </w:r>
      <w:r w:rsidR="4CEFA84C">
        <w:rPr/>
        <w:t>, l</w:t>
      </w:r>
      <w:r w:rsidR="1B00D9DE">
        <w:rPr/>
        <w:t xml:space="preserve">ike I would say, most of the younger folk that we are connected to do live in and around </w:t>
      </w:r>
      <w:r w:rsidR="1B00D9DE">
        <w:rPr/>
        <w:t>Thurso</w:t>
      </w:r>
      <w:r w:rsidR="1B00D9DE">
        <w:rPr/>
        <w:t>, which means that they can, they can meet more easily for</w:t>
      </w:r>
      <w:r w:rsidR="0117D32F">
        <w:rPr/>
        <w:t>,</w:t>
      </w:r>
      <w:r w:rsidR="1B00D9DE">
        <w:rPr/>
        <w:t xml:space="preserve"> they've got a kind of midweek group that works</w:t>
      </w:r>
      <w:r w:rsidR="34710C36">
        <w:rPr/>
        <w:t>,</w:t>
      </w:r>
      <w:r w:rsidR="1B00D9DE">
        <w:rPr/>
        <w:t xml:space="preserve"> a life group for them. But we </w:t>
      </w:r>
      <w:r w:rsidR="1B00D9DE">
        <w:rPr/>
        <w:t>haven't</w:t>
      </w:r>
      <w:r w:rsidR="1B00D9DE">
        <w:rPr/>
        <w:t xml:space="preserve"> </w:t>
      </w:r>
      <w:r w:rsidR="1B00D9DE">
        <w:rPr/>
        <w:t>actually tried</w:t>
      </w:r>
      <w:r w:rsidR="1B00D9DE">
        <w:rPr/>
        <w:t xml:space="preserve"> a </w:t>
      </w:r>
      <w:r w:rsidR="1B00D9DE">
        <w:rPr/>
        <w:t>Home</w:t>
      </w:r>
      <w:r w:rsidR="1B00D9DE">
        <w:rPr/>
        <w:t xml:space="preserve"> group model because </w:t>
      </w:r>
      <w:r w:rsidR="1B00D9DE">
        <w:rPr/>
        <w:t>of</w:t>
      </w:r>
      <w:r w:rsidR="6C65EAD0">
        <w:rPr/>
        <w:t>, p</w:t>
      </w:r>
      <w:r w:rsidR="1B00D9DE">
        <w:rPr/>
        <w:t>artly because of the geographical challenges there, because there are some communities w</w:t>
      </w:r>
      <w:r w:rsidR="06F5F30F">
        <w:rPr/>
        <w:t>ho</w:t>
      </w:r>
      <w:r w:rsidR="1B00D9DE">
        <w:rPr/>
        <w:t xml:space="preserve"> just don't have enough people </w:t>
      </w:r>
      <w:r w:rsidR="1B00D9DE">
        <w:rPr/>
        <w:t>to</w:t>
      </w:r>
      <w:r w:rsidR="1B00D9DE">
        <w:rPr/>
        <w:t xml:space="preserve"> make that work, you might just have like </w:t>
      </w:r>
      <w:r w:rsidR="3265A374">
        <w:rPr/>
        <w:t>two</w:t>
      </w:r>
      <w:r w:rsidR="1B00D9DE">
        <w:rPr/>
        <w:t xml:space="preserve"> households or something like that that are connected to the church </w:t>
      </w:r>
      <w:r w:rsidR="1B00D9DE">
        <w:rPr/>
        <w:t>or in some cases not at all so</w:t>
      </w:r>
      <w:r w:rsidR="1B00D9DE">
        <w:rPr/>
        <w:t xml:space="preserve"> </w:t>
      </w:r>
      <w:r w:rsidR="1B00D9DE">
        <w:rPr/>
        <w:t>what</w:t>
      </w:r>
      <w:r w:rsidR="1B00D9DE">
        <w:rPr/>
        <w:t xml:space="preserve"> we've tried to do to mitigate that slightly is we've hosted a series of kind of one off evangelistic events in different communities using the halls or whatever that are in that community just to show people that we're there and to try and actually just get a few faces. </w:t>
      </w:r>
      <w:r w:rsidR="1B00D9DE">
        <w:rPr/>
        <w:t>So</w:t>
      </w:r>
      <w:r w:rsidR="1B00D9DE">
        <w:rPr/>
        <w:t xml:space="preserve"> for </w:t>
      </w:r>
      <w:r w:rsidR="1B00D9DE">
        <w:rPr/>
        <w:t>example</w:t>
      </w:r>
      <w:r w:rsidR="1B00D9DE">
        <w:rPr/>
        <w:t xml:space="preserve"> today </w:t>
      </w:r>
      <w:r w:rsidR="1B00D9DE">
        <w:rPr/>
        <w:t>I've</w:t>
      </w:r>
      <w:r w:rsidR="1B00D9DE">
        <w:rPr/>
        <w:t xml:space="preserve"> done things </w:t>
      </w:r>
      <w:r w:rsidR="1B00D9DE">
        <w:rPr/>
        <w:t>like</w:t>
      </w:r>
      <w:r w:rsidR="10AEE0F8">
        <w:rPr/>
        <w:t xml:space="preserve">, </w:t>
      </w:r>
      <w:r w:rsidR="1B00D9DE">
        <w:rPr/>
        <w:t xml:space="preserve">I went out </w:t>
      </w:r>
      <w:r w:rsidR="1B00D9DE">
        <w:rPr/>
        <w:t>to</w:t>
      </w:r>
      <w:r w:rsidR="6F8D1239">
        <w:rPr/>
        <w:t>,</w:t>
      </w:r>
      <w:r w:rsidR="6F8D1239">
        <w:rPr/>
        <w:t xml:space="preserve"> t</w:t>
      </w:r>
      <w:r w:rsidR="1B00D9DE">
        <w:rPr/>
        <w:t xml:space="preserve">here's one community up </w:t>
      </w:r>
      <w:r w:rsidR="1B00D9DE">
        <w:rPr/>
        <w:t>up</w:t>
      </w:r>
      <w:r w:rsidR="1B00D9DE">
        <w:rPr/>
        <w:t xml:space="preserve"> one of the straths that </w:t>
      </w:r>
      <w:r w:rsidR="1B00D9DE">
        <w:rPr/>
        <w:t>I've</w:t>
      </w:r>
      <w:r w:rsidR="1B00D9DE">
        <w:rPr/>
        <w:t xml:space="preserve"> been</w:t>
      </w:r>
      <w:r w:rsidR="044C3719">
        <w:rPr/>
        <w:t>,</w:t>
      </w:r>
      <w:r w:rsidR="1B00D9DE">
        <w:rPr/>
        <w:t xml:space="preserve"> two or three </w:t>
      </w:r>
      <w:r w:rsidR="4610AD57">
        <w:rPr/>
        <w:t>t</w:t>
      </w:r>
      <w:r w:rsidR="1B00D9DE">
        <w:rPr/>
        <w:t xml:space="preserve">imes </w:t>
      </w:r>
      <w:r w:rsidR="36E78A14">
        <w:rPr/>
        <w:t>n</w:t>
      </w:r>
      <w:r w:rsidR="1B00D9DE">
        <w:rPr/>
        <w:t xml:space="preserve">ow </w:t>
      </w:r>
      <w:r w:rsidR="1B00D9DE">
        <w:rPr/>
        <w:t>I've</w:t>
      </w:r>
      <w:r w:rsidR="1B00D9DE">
        <w:rPr/>
        <w:t xml:space="preserve"> gone to have a monthly coffee morning, a secular coffee, you </w:t>
      </w:r>
      <w:r w:rsidR="1B00D9DE">
        <w:rPr/>
        <w:t>know, just a standard community coffee morning</w:t>
      </w:r>
      <w:r w:rsidR="5CCF4BA0">
        <w:rPr/>
        <w:t xml:space="preserve"> a</w:t>
      </w:r>
      <w:r w:rsidR="1B00D9DE">
        <w:rPr/>
        <w:t xml:space="preserve">nd I know a few </w:t>
      </w:r>
      <w:r w:rsidR="1B00D9DE">
        <w:rPr/>
        <w:t>folk</w:t>
      </w:r>
      <w:r w:rsidR="1B00D9DE">
        <w:rPr/>
        <w:t xml:space="preserve"> in the community through various things. </w:t>
      </w:r>
      <w:r w:rsidR="1B00D9DE">
        <w:rPr/>
        <w:t>So</w:t>
      </w:r>
      <w:r w:rsidR="1B00D9DE">
        <w:rPr/>
        <w:t xml:space="preserve"> I just turn up and I try and sit </w:t>
      </w:r>
      <w:r w:rsidR="1B00D9DE">
        <w:rPr/>
        <w:t>on</w:t>
      </w:r>
      <w:r w:rsidR="1B00D9DE">
        <w:rPr/>
        <w:t xml:space="preserve"> different tables and just try and get into conversations with people.</w:t>
      </w:r>
    </w:p>
    <w:p w:rsidR="78C67EE3" w:rsidP="78C67EE3" w:rsidRDefault="78C67EE3" w14:paraId="7DBB7899" w14:textId="5A7600E5">
      <w:pPr>
        <w:rPr>
          <w:b w:val="1"/>
          <w:bCs w:val="1"/>
        </w:rPr>
      </w:pPr>
    </w:p>
    <w:p w:rsidR="007F55E1" w:rsidRDefault="00EE59A9" w14:paraId="35F54FE4" w14:textId="73FAD93D">
      <w:r w:rsidRPr="78C67EE3" w:rsidR="1B00D9DE">
        <w:rPr>
          <w:b w:val="1"/>
          <w:bCs w:val="1"/>
        </w:rPr>
        <w:t>Annemarie – Douglas</w:t>
      </w:r>
      <w:r>
        <w:br/>
      </w:r>
      <w:r w:rsidR="1B00D9DE">
        <w:rPr/>
        <w:t>10:22</w:t>
      </w:r>
      <w:r>
        <w:br/>
      </w:r>
      <w:r w:rsidR="1B00D9DE">
        <w:rPr/>
        <w:t>What would you say has been the most rewarding aspects of serving in a rural context?</w:t>
      </w:r>
    </w:p>
    <w:p w:rsidR="007F55E1" w:rsidRDefault="00EE59A9" w14:paraId="4FFDD07E" w14:textId="2FFDA16D">
      <w:r w:rsidRPr="78C67EE3" w:rsidR="1B00D9DE">
        <w:rPr>
          <w:b w:val="1"/>
          <w:bCs w:val="1"/>
        </w:rPr>
        <w:t>Jerry – Taylor</w:t>
      </w:r>
      <w:r>
        <w:br/>
      </w:r>
      <w:r w:rsidR="1B00D9DE">
        <w:rPr/>
        <w:t>10:49</w:t>
      </w:r>
      <w:r>
        <w:br/>
      </w:r>
      <w:r w:rsidR="62EFE3E1">
        <w:rPr/>
        <w:t xml:space="preserve">I think </w:t>
      </w:r>
      <w:r w:rsidR="62EFE3E1">
        <w:rPr/>
        <w:t>probably the</w:t>
      </w:r>
      <w:r w:rsidR="62EFE3E1">
        <w:rPr/>
        <w:t xml:space="preserve"> fact that </w:t>
      </w:r>
      <w:r w:rsidR="62EFE3E1">
        <w:rPr/>
        <w:t>there’s</w:t>
      </w:r>
      <w:r w:rsidR="62EFE3E1">
        <w:rPr/>
        <w:t xml:space="preserve"> a strong identity </w:t>
      </w:r>
      <w:r w:rsidR="62EFE3E1">
        <w:rPr/>
        <w:t xml:space="preserve">with, </w:t>
      </w:r>
      <w:r w:rsidR="1B00D9DE">
        <w:rPr/>
        <w:t xml:space="preserve"> all</w:t>
      </w:r>
      <w:r w:rsidR="1B00D9DE">
        <w:rPr/>
        <w:t xml:space="preserve"> of life events that are </w:t>
      </w:r>
      <w:r w:rsidR="1B00D9DE">
        <w:rPr/>
        <w:t>kind of very</w:t>
      </w:r>
      <w:r w:rsidR="1B00D9DE">
        <w:rPr/>
        <w:t xml:space="preserve"> </w:t>
      </w:r>
      <w:r w:rsidR="1B00D9DE">
        <w:rPr/>
        <w:t>closely connected</w:t>
      </w:r>
      <w:r w:rsidR="1B00D9DE">
        <w:rPr/>
        <w:t xml:space="preserve"> to place. </w:t>
      </w:r>
      <w:r w:rsidR="1B00D9DE">
        <w:rPr/>
        <w:t>So</w:t>
      </w:r>
      <w:r w:rsidR="1B00D9DE">
        <w:rPr/>
        <w:t xml:space="preserve"> we sometimes talk about roots and boots. You know it's the more that you </w:t>
      </w:r>
      <w:r w:rsidR="1B00D9DE">
        <w:rPr/>
        <w:t>ca</w:t>
      </w:r>
      <w:r w:rsidR="257BA272">
        <w:rPr/>
        <w:t>n, t</w:t>
      </w:r>
      <w:r w:rsidR="1B00D9DE">
        <w:rPr/>
        <w:t>he</w:t>
      </w:r>
      <w:r w:rsidR="1B00D9DE">
        <w:rPr/>
        <w:t xml:space="preserve"> more folk there are that are rooted in a particular community, and the more that you can have people on the ground being a Christian community, you know, the more you can get known and I think I found </w:t>
      </w:r>
      <w:r w:rsidR="1B00D9DE">
        <w:rPr/>
        <w:t>that</w:t>
      </w:r>
      <w:r w:rsidR="59AF9CD0">
        <w:rPr/>
        <w:t xml:space="preserve"> j</w:t>
      </w:r>
      <w:r w:rsidR="1B00D9DE">
        <w:rPr/>
        <w:t>ust</w:t>
      </w:r>
      <w:r w:rsidR="1B00D9DE">
        <w:rPr/>
        <w:t xml:space="preserve"> the advantage </w:t>
      </w:r>
      <w:r w:rsidR="1B00D9DE">
        <w:rPr/>
        <w:t>of</w:t>
      </w:r>
      <w:r w:rsidR="1B00D9DE">
        <w:rPr/>
        <w:t xml:space="preserve"> people</w:t>
      </w:r>
      <w:r w:rsidR="51FD8F09">
        <w:rPr/>
        <w:t>...</w:t>
      </w:r>
      <w:r w:rsidR="1B00D9DE">
        <w:rPr/>
        <w:t>like the Betty Hill end where we have a congregation, people are just very</w:t>
      </w:r>
      <w:r w:rsidR="28D4FAB7">
        <w:rPr/>
        <w:t>, t</w:t>
      </w:r>
      <w:r w:rsidR="1B00D9DE">
        <w:rPr/>
        <w:t>hey're</w:t>
      </w:r>
      <w:r w:rsidR="1B00D9DE">
        <w:rPr/>
        <w:t xml:space="preserve"> obviously grateful that you do stuff because they know </w:t>
      </w:r>
      <w:r w:rsidR="1B00D9DE">
        <w:rPr/>
        <w:t>you're</w:t>
      </w:r>
      <w:r w:rsidR="1B00D9DE">
        <w:rPr/>
        <w:t xml:space="preserve"> coming a distance and</w:t>
      </w:r>
      <w:r w:rsidR="11036A55">
        <w:rPr/>
        <w:t xml:space="preserve"> w</w:t>
      </w:r>
      <w:r w:rsidR="1B00D9DE">
        <w:rPr/>
        <w:t xml:space="preserve">ell, actually </w:t>
      </w:r>
      <w:r w:rsidR="1B00D9DE">
        <w:rPr/>
        <w:t>that's</w:t>
      </w:r>
      <w:r w:rsidR="1B00D9DE">
        <w:rPr/>
        <w:t xml:space="preserve"> </w:t>
      </w:r>
      <w:r w:rsidR="1B00D9DE">
        <w:rPr/>
        <w:t xml:space="preserve">something I should </w:t>
      </w:r>
      <w:r w:rsidR="1B00D9DE">
        <w:rPr/>
        <w:t>probably have</w:t>
      </w:r>
      <w:r w:rsidR="1B00D9DE">
        <w:rPr/>
        <w:t xml:space="preserve"> said</w:t>
      </w:r>
      <w:r w:rsidR="26EEDE22">
        <w:rPr/>
        <w:t>...</w:t>
      </w:r>
      <w:r w:rsidR="1B00D9DE">
        <w:rPr/>
        <w:t>the</w:t>
      </w:r>
      <w:r w:rsidR="1B00D9DE">
        <w:rPr/>
        <w:t xml:space="preserve"> difference </w:t>
      </w:r>
      <w:r w:rsidR="1B00D9DE">
        <w:rPr/>
        <w:t>I'm</w:t>
      </w:r>
      <w:r w:rsidR="1B00D9DE">
        <w:rPr/>
        <w:t xml:space="preserve"> finding now is </w:t>
      </w:r>
      <w:r w:rsidR="1B00D9DE">
        <w:rPr/>
        <w:t>I'm</w:t>
      </w:r>
      <w:r w:rsidR="1B00D9DE">
        <w:rPr/>
        <w:t xml:space="preserve"> not in the rural community</w:t>
      </w:r>
      <w:r w:rsidR="7DCDFB1B">
        <w:rPr/>
        <w:t>,</w:t>
      </w:r>
      <w:r w:rsidR="1B00D9DE">
        <w:rPr/>
        <w:t xml:space="preserve"> </w:t>
      </w:r>
      <w:r w:rsidR="1B00D9DE">
        <w:rPr/>
        <w:t>I'm</w:t>
      </w:r>
      <w:r w:rsidR="1B00D9DE">
        <w:rPr/>
        <w:t xml:space="preserve"> not living in the rural community, </w:t>
      </w:r>
      <w:r w:rsidR="1B00D9DE">
        <w:rPr/>
        <w:t>whereas</w:t>
      </w:r>
      <w:r w:rsidR="1B00D9DE">
        <w:rPr/>
        <w:t xml:space="preserve"> before I did</w:t>
      </w:r>
      <w:r w:rsidR="2FF28BDC">
        <w:rPr/>
        <w:t>. S</w:t>
      </w:r>
      <w:r w:rsidR="1B00D9DE">
        <w:rPr/>
        <w:t xml:space="preserve">o when I was somewhere for 12 years, </w:t>
      </w:r>
      <w:r w:rsidR="1B00D9DE">
        <w:rPr/>
        <w:t>you've</w:t>
      </w:r>
      <w:r w:rsidR="1B00D9DE">
        <w:rPr/>
        <w:t xml:space="preserve"> started to, you know, </w:t>
      </w:r>
      <w:r w:rsidR="1B00D9DE">
        <w:rPr/>
        <w:t>you're</w:t>
      </w:r>
      <w:r w:rsidR="1B00D9DE">
        <w:rPr/>
        <w:t xml:space="preserve"> picking up all the funerals, your </w:t>
      </w:r>
      <w:r w:rsidR="1B00D9DE">
        <w:rPr/>
        <w:t>husbands and wives</w:t>
      </w:r>
      <w:r w:rsidR="1B00D9DE">
        <w:rPr/>
        <w:t xml:space="preserve"> and people and </w:t>
      </w:r>
      <w:r w:rsidR="1B00D9DE">
        <w:rPr/>
        <w:t>and</w:t>
      </w:r>
      <w:r w:rsidR="1B00D9DE">
        <w:rPr/>
        <w:t xml:space="preserve"> so and everything came through</w:t>
      </w:r>
      <w:r w:rsidR="237928DA">
        <w:rPr/>
        <w:t>, t</w:t>
      </w:r>
      <w:r w:rsidR="1B00D9DE">
        <w:rPr/>
        <w:t xml:space="preserve">here </w:t>
      </w:r>
      <w:r w:rsidR="1B00D9DE">
        <w:rPr/>
        <w:t>wasn't</w:t>
      </w:r>
      <w:r w:rsidR="1B00D9DE">
        <w:rPr/>
        <w:t xml:space="preserve"> anything else</w:t>
      </w:r>
      <w:r w:rsidR="4C08C66B">
        <w:rPr/>
        <w:t>, t</w:t>
      </w:r>
      <w:r w:rsidR="1B00D9DE">
        <w:rPr/>
        <w:t xml:space="preserve">hey </w:t>
      </w:r>
      <w:r w:rsidR="1B00D9DE">
        <w:rPr/>
        <w:t>just</w:t>
      </w:r>
      <w:r w:rsidR="5B8BBCE0">
        <w:rPr/>
        <w:t>,</w:t>
      </w:r>
      <w:r w:rsidR="1B00D9DE">
        <w:rPr/>
        <w:t xml:space="preserve"> everything just came through</w:t>
      </w:r>
      <w:r w:rsidR="44023C7F">
        <w:rPr/>
        <w:t xml:space="preserve"> y</w:t>
      </w:r>
      <w:r w:rsidR="1B00D9DE">
        <w:rPr/>
        <w:t>ou and the church</w:t>
      </w:r>
      <w:r w:rsidR="1B00D9DE">
        <w:rPr/>
        <w:t xml:space="preserve">. </w:t>
      </w:r>
      <w:r w:rsidR="1B00D9DE">
        <w:rPr/>
        <w:t>So</w:t>
      </w:r>
      <w:r w:rsidR="1B00D9DE">
        <w:rPr/>
        <w:t xml:space="preserve"> it </w:t>
      </w:r>
      <w:r w:rsidR="1B00D9DE">
        <w:rPr/>
        <w:t>wasn't</w:t>
      </w:r>
      <w:r w:rsidR="1B00D9DE">
        <w:rPr/>
        <w:t xml:space="preserve"> like you were competing with other churches or you never, you know, it </w:t>
      </w:r>
      <w:r w:rsidR="1B00D9DE">
        <w:rPr/>
        <w:t>wasn't</w:t>
      </w:r>
      <w:r w:rsidR="1B00D9DE">
        <w:rPr/>
        <w:t xml:space="preserve"> like you were.</w:t>
      </w:r>
      <w:r w:rsidR="19841E39">
        <w:rPr/>
        <w:t>..</w:t>
      </w:r>
      <w:r w:rsidR="1B00D9DE">
        <w:rPr/>
        <w:t>There was a one stop shop.</w:t>
      </w:r>
      <w:r w:rsidR="43358746">
        <w:rPr/>
        <w:t xml:space="preserve"> Y</w:t>
      </w:r>
      <w:r w:rsidR="1B00D9DE">
        <w:rPr/>
        <w:t>ou know the</w:t>
      </w:r>
      <w:r w:rsidR="1B00D9DE">
        <w:rPr/>
        <w:t xml:space="preserve"> </w:t>
      </w:r>
      <w:r w:rsidR="1B00D9DE">
        <w:rPr/>
        <w:t xml:space="preserve">village. There </w:t>
      </w:r>
      <w:r w:rsidR="1B00D9DE">
        <w:rPr/>
        <w:t>wasn't</w:t>
      </w:r>
      <w:r w:rsidR="1B00D9DE">
        <w:rPr/>
        <w:t xml:space="preserve"> even a municipal </w:t>
      </w:r>
      <w:r w:rsidR="1B00D9DE">
        <w:rPr/>
        <w:t>cemetery,</w:t>
      </w:r>
      <w:r w:rsidR="1B00D9DE">
        <w:rPr/>
        <w:t xml:space="preserve"> the village church</w:t>
      </w:r>
      <w:r w:rsidR="0A51888D">
        <w:rPr/>
        <w:t xml:space="preserve"> g</w:t>
      </w:r>
      <w:r w:rsidR="1B00D9DE">
        <w:rPr/>
        <w:t xml:space="preserve">raveyard was the churchyard. </w:t>
      </w:r>
      <w:r w:rsidR="1B00D9DE">
        <w:rPr/>
        <w:t xml:space="preserve">There was </w:t>
      </w:r>
      <w:r w:rsidR="53AD1310">
        <w:rPr/>
        <w:t>a</w:t>
      </w:r>
      <w:r w:rsidR="1B00D9DE">
        <w:rPr/>
        <w:t xml:space="preserve"> </w:t>
      </w:r>
      <w:r w:rsidR="1B00D9DE">
        <w:rPr/>
        <w:t xml:space="preserve">kind of total identification </w:t>
      </w:r>
      <w:r w:rsidR="1B00D9DE">
        <w:rPr/>
        <w:t>with</w:t>
      </w:r>
      <w:r w:rsidR="0AE4CABB">
        <w:rPr/>
        <w:t>,</w:t>
      </w:r>
      <w:r w:rsidR="1B00D9DE">
        <w:rPr/>
        <w:t xml:space="preserve"> the </w:t>
      </w:r>
      <w:r w:rsidR="1B00D9DE">
        <w:rPr/>
        <w:t>church was</w:t>
      </w:r>
      <w:r w:rsidR="1B00D9DE">
        <w:rPr/>
        <w:t xml:space="preserve"> </w:t>
      </w:r>
      <w:r w:rsidR="1B00D9DE">
        <w:rPr/>
        <w:t>literally at</w:t>
      </w:r>
      <w:r w:rsidR="1B00D9DE">
        <w:rPr/>
        <w:t xml:space="preserve"> the heart of the community. Even if the church itself wasn't particularly healthy and at times it was still seen as being, you know, so you have this, you would find yourself being asked to, to open up village fates, to do all these sort of things that, just like civic, I had a civic responsibility there that I never had in the in the larger community where, you know</w:t>
      </w:r>
      <w:r w:rsidR="4CA79679">
        <w:rPr/>
        <w:t xml:space="preserve"> i</w:t>
      </w:r>
      <w:r w:rsidR="1B00D9DE">
        <w:rPr/>
        <w:t xml:space="preserve">t </w:t>
      </w:r>
      <w:r w:rsidR="1B00D9DE">
        <w:rPr/>
        <w:t>wasn't</w:t>
      </w:r>
      <w:r w:rsidR="1B00D9DE">
        <w:rPr/>
        <w:t xml:space="preserve"> </w:t>
      </w:r>
      <w:r w:rsidR="1B00D9DE">
        <w:rPr/>
        <w:t>possible</w:t>
      </w:r>
      <w:r w:rsidR="1B00D9DE">
        <w:rPr/>
        <w:t xml:space="preserve"> to know everybody.</w:t>
      </w:r>
    </w:p>
    <w:p w:rsidR="007F55E1" w:rsidRDefault="00EE59A9" w14:paraId="573455CD" w14:textId="187A0F13">
      <w:r w:rsidRPr="78C67EE3" w:rsidR="1B00D9DE">
        <w:rPr>
          <w:b w:val="1"/>
          <w:bCs w:val="1"/>
        </w:rPr>
        <w:t>Annemarie – Douglas</w:t>
      </w:r>
      <w:r>
        <w:br/>
      </w:r>
      <w:r w:rsidR="1B00D9DE">
        <w:rPr/>
        <w:t>12:45</w:t>
      </w:r>
      <w:r>
        <w:br/>
      </w:r>
      <w:r w:rsidR="1B00D9DE">
        <w:rPr/>
        <w:t>OK.</w:t>
      </w:r>
      <w:r w:rsidR="4920E701">
        <w:rPr/>
        <w:t xml:space="preserve"> </w:t>
      </w:r>
      <w:r w:rsidR="1B00D9DE">
        <w:rPr/>
        <w:t xml:space="preserve">So the </w:t>
      </w:r>
      <w:r w:rsidR="1B00D9DE">
        <w:rPr/>
        <w:t>the</w:t>
      </w:r>
      <w:r w:rsidR="1B00D9DE">
        <w:rPr/>
        <w:t xml:space="preserve"> next question is just to </w:t>
      </w:r>
      <w:r w:rsidR="1B00D9DE">
        <w:rPr/>
        <w:t>kind of follow</w:t>
      </w:r>
      <w:r w:rsidR="1B00D9DE">
        <w:rPr/>
        <w:t xml:space="preserve"> up </w:t>
      </w:r>
      <w:r w:rsidR="1B00D9DE">
        <w:rPr/>
        <w:t>from</w:t>
      </w:r>
      <w:r w:rsidR="1B00D9DE">
        <w:rPr/>
        <w:t xml:space="preserve"> that. </w:t>
      </w:r>
      <w:r w:rsidR="1B00D9DE">
        <w:rPr/>
        <w:t>So</w:t>
      </w:r>
      <w:r w:rsidR="1B00D9DE">
        <w:rPr/>
        <w:t xml:space="preserve"> it's just whether or not you could share a particular moment or story that can have </w:t>
      </w:r>
      <w:r w:rsidR="1B00D9DE">
        <w:rPr/>
        <w:t>encapsulates</w:t>
      </w:r>
      <w:r w:rsidR="1B00D9DE">
        <w:rPr/>
        <w:t xml:space="preserve"> the joys of rural ministry?</w:t>
      </w:r>
    </w:p>
    <w:p w:rsidR="007F55E1" w:rsidP="073C6713" w:rsidRDefault="00EE59A9" w14:paraId="3856CCA1" w14:textId="470257F3">
      <w:pPr>
        <w:pStyle w:val="Normal"/>
        <w:suppressLineNumbers w:val="0"/>
        <w:spacing w:before="0" w:beforeAutospacing="off" w:after="200" w:afterAutospacing="off" w:line="276" w:lineRule="auto"/>
        <w:ind w:left="0" w:right="0"/>
        <w:jc w:val="left"/>
      </w:pPr>
      <w:r w:rsidRPr="073C6713" w:rsidR="119757A4">
        <w:rPr>
          <w:b w:val="1"/>
          <w:bCs w:val="1"/>
        </w:rPr>
        <w:t>Jerry – Taylor</w:t>
      </w:r>
      <w:r>
        <w:br/>
      </w:r>
      <w:r w:rsidR="119757A4">
        <w:rPr/>
        <w:t>13:03</w:t>
      </w:r>
      <w:r>
        <w:br/>
      </w:r>
      <w:r w:rsidR="119757A4">
        <w:rPr/>
        <w:t>Just thinking about</w:t>
      </w:r>
      <w:r w:rsidR="119757A4">
        <w:rPr/>
        <w:t xml:space="preserve"> what</w:t>
      </w:r>
      <w:r w:rsidR="119757A4">
        <w:rPr/>
        <w:t xml:space="preserve"> to say </w:t>
      </w:r>
      <w:r w:rsidR="119757A4">
        <w:rPr/>
        <w:t>for</w:t>
      </w:r>
      <w:r w:rsidR="119757A4">
        <w:rPr/>
        <w:t xml:space="preserve"> that</w:t>
      </w:r>
      <w:r w:rsidR="1A0D985C">
        <w:rPr/>
        <w:t xml:space="preserve">. </w:t>
      </w:r>
      <w:r w:rsidR="119757A4">
        <w:rPr/>
        <w:t>I think</w:t>
      </w:r>
      <w:r w:rsidR="67B7E997">
        <w:rPr/>
        <w:t xml:space="preserve"> one of the things that </w:t>
      </w:r>
      <w:r w:rsidR="119757A4">
        <w:rPr/>
        <w:t>sticks in my mind would be</w:t>
      </w:r>
      <w:r w:rsidR="0A315C6C">
        <w:rPr/>
        <w:t xml:space="preserve"> b</w:t>
      </w:r>
      <w:r w:rsidR="119757A4">
        <w:rPr/>
        <w:t>eing able to</w:t>
      </w:r>
      <w:r w:rsidR="1A413C5D">
        <w:rPr/>
        <w:t>...w</w:t>
      </w:r>
      <w:r w:rsidR="119757A4">
        <w:rPr/>
        <w:t>e had</w:t>
      </w:r>
      <w:r w:rsidR="3CAD541E">
        <w:rPr/>
        <w:t>...t</w:t>
      </w:r>
      <w:r w:rsidR="119757A4">
        <w:rPr/>
        <w:t xml:space="preserve">here was one day when we had, I was </w:t>
      </w:r>
      <w:r w:rsidR="119757A4">
        <w:rPr/>
        <w:t>kind of responsible for</w:t>
      </w:r>
      <w:r w:rsidR="357994BF">
        <w:rPr/>
        <w:t>, w</w:t>
      </w:r>
      <w:r w:rsidR="119757A4">
        <w:rPr/>
        <w:t xml:space="preserve">e were running a service on the side of a big village event and we would keep the marquee that the villagers had and have a service after. </w:t>
      </w:r>
      <w:r w:rsidR="119757A4">
        <w:rPr/>
        <w:t>But on the day that th</w:t>
      </w:r>
      <w:r w:rsidR="1F6A3264">
        <w:rPr/>
        <w:t>is</w:t>
      </w:r>
      <w:r w:rsidR="119757A4">
        <w:rPr/>
        <w:t xml:space="preserve"> big sort of civic event was happening, there was a scarecrow competition</w:t>
      </w:r>
      <w:r w:rsidR="1E0A6374">
        <w:rPr/>
        <w:t xml:space="preserve"> w</w:t>
      </w:r>
      <w:r w:rsidR="119757A4">
        <w:rPr/>
        <w:t>here people would, you know, every house</w:t>
      </w:r>
      <w:r w:rsidR="119757A4">
        <w:rPr/>
        <w:t>, pretty</w:t>
      </w:r>
      <w:r w:rsidR="119757A4">
        <w:rPr/>
        <w:t xml:space="preserve"> much every garden had some kind of scarecrow thing in it.</w:t>
      </w:r>
      <w:r w:rsidR="119757A4">
        <w:rPr/>
        <w:t xml:space="preserve"> They asked me to judge it, you know</w:t>
      </w:r>
      <w:r w:rsidR="7DE0072E">
        <w:rPr/>
        <w:t>,</w:t>
      </w:r>
      <w:r w:rsidR="119757A4">
        <w:rPr/>
        <w:t xml:space="preserve"> </w:t>
      </w:r>
      <w:r w:rsidR="343EA6B3">
        <w:rPr/>
        <w:t>a</w:t>
      </w:r>
      <w:r w:rsidR="119757A4">
        <w:rPr/>
        <w:t>nd</w:t>
      </w:r>
      <w:r w:rsidR="119757A4">
        <w:rPr/>
        <w:t xml:space="preserve"> </w:t>
      </w:r>
      <w:r w:rsidR="119757A4">
        <w:rPr/>
        <w:t>you're</w:t>
      </w:r>
      <w:r w:rsidR="119757A4">
        <w:rPr/>
        <w:t xml:space="preserve"> thinking of all the things that you learn at seminary</w:t>
      </w:r>
      <w:r w:rsidR="7F1A7B9D">
        <w:rPr/>
        <w:t>, y</w:t>
      </w:r>
      <w:r w:rsidR="119757A4">
        <w:rPr/>
        <w:t xml:space="preserve">ou know about how to </w:t>
      </w:r>
      <w:r w:rsidR="119757A4">
        <w:rPr/>
        <w:t>evangelise</w:t>
      </w:r>
      <w:r w:rsidR="119757A4">
        <w:rPr/>
        <w:t xml:space="preserve"> and just disciple and so on</w:t>
      </w:r>
      <w:r w:rsidR="204E29E0">
        <w:rPr/>
        <w:t>, y</w:t>
      </w:r>
      <w:r w:rsidR="119757A4">
        <w:rPr/>
        <w:t xml:space="preserve">ou </w:t>
      </w:r>
      <w:r w:rsidR="119757A4">
        <w:rPr/>
        <w:t>aren't</w:t>
      </w:r>
      <w:r w:rsidR="119757A4">
        <w:rPr/>
        <w:t xml:space="preserve"> expected to be judging scarecrow competitions, but the interesting thing about the reason I mentioned that was because</w:t>
      </w:r>
      <w:r w:rsidR="119757A4">
        <w:rPr/>
        <w:t xml:space="preserve"> </w:t>
      </w:r>
      <w:r w:rsidR="119757A4">
        <w:rPr/>
        <w:t>we</w:t>
      </w:r>
      <w:r w:rsidR="119757A4">
        <w:rPr/>
        <w:t xml:space="preserve"> were able to take advantage of certain big events in the villages life to then also have put a focus on for the church</w:t>
      </w:r>
      <w:r w:rsidR="35BD9031">
        <w:rPr/>
        <w:t xml:space="preserve">. </w:t>
      </w:r>
      <w:r w:rsidR="119757A4">
        <w:rPr/>
        <w:t>Lots of people who would never normally darken the doors of the church would</w:t>
      </w:r>
      <w:r w:rsidR="119757A4">
        <w:rPr/>
        <w:t xml:space="preserve"> come out because they would see what we were offering </w:t>
      </w:r>
      <w:r w:rsidR="119757A4">
        <w:rPr/>
        <w:t>as</w:t>
      </w:r>
      <w:r w:rsidR="119757A4">
        <w:rPr/>
        <w:t xml:space="preserve"> an integral part of what was happening in the community that weekend. And so the folk that were </w:t>
      </w:r>
      <w:r w:rsidR="119757A4">
        <w:rPr/>
        <w:t>organising</w:t>
      </w:r>
      <w:r w:rsidR="119757A4">
        <w:rPr/>
        <w:t xml:space="preserve"> all the stuff, you know, the</w:t>
      </w:r>
      <w:r w:rsidR="119757A4">
        <w:rPr/>
        <w:t xml:space="preserve"> parties at night and all the rest of it and getting the musicians in and whatever would then feel actually we want to go and support what's happening in our local parish church on this occasion</w:t>
      </w:r>
      <w:r w:rsidR="0AD3C0B5">
        <w:rPr/>
        <w:t xml:space="preserve"> a</w:t>
      </w:r>
      <w:r w:rsidR="119757A4">
        <w:rPr/>
        <w:t xml:space="preserve">nd </w:t>
      </w:r>
      <w:r w:rsidR="119757A4">
        <w:rPr/>
        <w:t>so</w:t>
      </w:r>
      <w:r w:rsidR="119757A4">
        <w:rPr/>
        <w:t xml:space="preserve"> the opportunity </w:t>
      </w:r>
      <w:r w:rsidR="119757A4">
        <w:rPr/>
        <w:t>that</w:t>
      </w:r>
      <w:r w:rsidR="119757A4">
        <w:rPr/>
        <w:t xml:space="preserve"> gave to engage with them and to</w:t>
      </w:r>
      <w:r w:rsidR="57A47071">
        <w:rPr/>
        <w:t>, y</w:t>
      </w:r>
      <w:r w:rsidR="119757A4">
        <w:rPr/>
        <w:t>ou know, proclaim the gospel</w:t>
      </w:r>
      <w:r w:rsidR="47F8247D">
        <w:rPr/>
        <w:t xml:space="preserve"> w</w:t>
      </w:r>
      <w:r w:rsidR="119757A4">
        <w:rPr/>
        <w:t xml:space="preserve">as just and then </w:t>
      </w:r>
      <w:r w:rsidR="77C5D210">
        <w:rPr/>
        <w:t>be</w:t>
      </w:r>
      <w:r w:rsidR="119757A4">
        <w:rPr/>
        <w:t xml:space="preserve"> with them afterwards was something that you just </w:t>
      </w:r>
      <w:r w:rsidR="119757A4">
        <w:rPr/>
        <w:t>don't</w:t>
      </w:r>
      <w:r w:rsidR="119757A4">
        <w:rPr/>
        <w:t xml:space="preserve"> you just </w:t>
      </w:r>
      <w:r w:rsidR="119757A4">
        <w:rPr/>
        <w:t>don't</w:t>
      </w:r>
      <w:r w:rsidR="119757A4">
        <w:rPr/>
        <w:t xml:space="preserve"> get in larger urban communities to the same extent, you know </w:t>
      </w:r>
      <w:r w:rsidR="119757A4">
        <w:rPr/>
        <w:t>pretty much everybody</w:t>
      </w:r>
      <w:r w:rsidR="119757A4">
        <w:rPr/>
        <w:t xml:space="preserve"> in the community was out</w:t>
      </w:r>
      <w:r w:rsidR="49B068B8">
        <w:rPr/>
        <w:t xml:space="preserve">. </w:t>
      </w:r>
      <w:r w:rsidR="119757A4">
        <w:rPr/>
        <w:t xml:space="preserve">And if I </w:t>
      </w:r>
      <w:r w:rsidR="119757A4">
        <w:rPr/>
        <w:t>was</w:t>
      </w:r>
      <w:r w:rsidR="119757A4">
        <w:rPr/>
        <w:t xml:space="preserve"> </w:t>
      </w:r>
      <w:r w:rsidR="119757A4">
        <w:rPr/>
        <w:t>permitted</w:t>
      </w:r>
      <w:r w:rsidR="119757A4">
        <w:rPr/>
        <w:t xml:space="preserve"> one other story, I would say </w:t>
      </w:r>
      <w:r w:rsidR="119757A4">
        <w:rPr/>
        <w:t>it's</w:t>
      </w:r>
      <w:r w:rsidR="119757A4">
        <w:rPr/>
        <w:t xml:space="preserve"> </w:t>
      </w:r>
      <w:r w:rsidR="119757A4">
        <w:rPr/>
        <w:t>probably</w:t>
      </w:r>
      <w:r w:rsidR="119757A4">
        <w:rPr/>
        <w:t xml:space="preserve"> that we could run a children's work</w:t>
      </w:r>
      <w:r w:rsidR="14903113">
        <w:rPr/>
        <w:t xml:space="preserve"> t</w:t>
      </w:r>
      <w:r w:rsidR="119757A4">
        <w:rPr/>
        <w:t xml:space="preserve">hat at one point we </w:t>
      </w:r>
      <w:r w:rsidR="119757A4">
        <w:rPr/>
        <w:t>couldn't</w:t>
      </w:r>
      <w:r w:rsidR="119757A4">
        <w:rPr/>
        <w:t xml:space="preserve"> think of a single eligible child of that age group in the whole community</w:t>
      </w:r>
      <w:r w:rsidR="31881BE1">
        <w:rPr/>
        <w:t xml:space="preserve"> w</w:t>
      </w:r>
      <w:r w:rsidR="119757A4">
        <w:rPr/>
        <w:t xml:space="preserve">ho </w:t>
      </w:r>
      <w:r w:rsidR="119757A4">
        <w:rPr/>
        <w:t>wasn't</w:t>
      </w:r>
      <w:r w:rsidR="119757A4">
        <w:rPr/>
        <w:t xml:space="preserve"> coming to our church run activity that was 100% penetration </w:t>
      </w:r>
      <w:r w:rsidR="119757A4">
        <w:rPr/>
        <w:t>rate</w:t>
      </w:r>
      <w:r w:rsidR="240C89C0">
        <w:rPr/>
        <w:t>, w</w:t>
      </w:r>
      <w:r w:rsidR="0EE5B5D6">
        <w:rPr/>
        <w:t xml:space="preserve">hich you just can't get in an urban area. You </w:t>
      </w:r>
      <w:r w:rsidR="0EE5B5D6">
        <w:rPr/>
        <w:t>don't</w:t>
      </w:r>
      <w:r w:rsidR="0EE5B5D6">
        <w:rPr/>
        <w:t xml:space="preserve"> usually get that in a rural area to be honest, but it was just because there was a close</w:t>
      </w:r>
      <w:r w:rsidR="6813F6DC">
        <w:rPr/>
        <w:t>-</w:t>
      </w:r>
      <w:r w:rsidR="0EE5B5D6">
        <w:rPr/>
        <w:t xml:space="preserve">knit community. The school was next door </w:t>
      </w:r>
      <w:r w:rsidR="0EE5B5D6">
        <w:rPr/>
        <w:t>to our house. It was a church school and we were just able to</w:t>
      </w:r>
      <w:r w:rsidR="20DCF906">
        <w:rPr/>
        <w:t>, t</w:t>
      </w:r>
      <w:r w:rsidR="0EE5B5D6">
        <w:rPr/>
        <w:t xml:space="preserve">hey trusted us </w:t>
      </w:r>
      <w:r w:rsidR="0EE5B5D6">
        <w:rPr/>
        <w:t>and they knew us</w:t>
      </w:r>
      <w:r w:rsidR="53A6F6EC">
        <w:rPr/>
        <w:t xml:space="preserve"> s</w:t>
      </w:r>
      <w:r w:rsidR="0EE5B5D6">
        <w:rPr/>
        <w:t>o we were able to run stuff and they let us take their kids away to Wales f</w:t>
      </w:r>
      <w:r w:rsidR="74537286">
        <w:rPr/>
        <w:t>or</w:t>
      </w:r>
      <w:r w:rsidR="0EE5B5D6">
        <w:rPr/>
        <w:t xml:space="preserve"> camps and all this kind of stuff as a result of things like that, because they could see that we've actually</w:t>
      </w:r>
      <w:r w:rsidR="13B6FB31">
        <w:rPr/>
        <w:t xml:space="preserve"> c</w:t>
      </w:r>
      <w:r w:rsidR="0EE5B5D6">
        <w:rPr/>
        <w:t xml:space="preserve">ommitted to doing stuff for </w:t>
      </w:r>
      <w:r w:rsidR="0EE5B5D6">
        <w:rPr/>
        <w:t>their</w:t>
      </w:r>
      <w:r w:rsidR="292A9C24">
        <w:rPr/>
        <w:t xml:space="preserve"> </w:t>
      </w:r>
      <w:r w:rsidR="0EE5B5D6">
        <w:rPr/>
        <w:t xml:space="preserve">children, and they could see us standing in the playground and stuff like that, picking up our own kids and all that kind of stuff. </w:t>
      </w:r>
      <w:r w:rsidR="0EE5B5D6">
        <w:rPr/>
        <w:t>So yeah</w:t>
      </w:r>
      <w:r w:rsidR="0EE5B5D6">
        <w:rPr/>
        <w:t xml:space="preserve">, </w:t>
      </w:r>
      <w:r w:rsidR="0EE5B5D6">
        <w:rPr/>
        <w:t>it's</w:t>
      </w:r>
      <w:r w:rsidR="0EE5B5D6">
        <w:rPr/>
        <w:t xml:space="preserve"> good.</w:t>
      </w:r>
    </w:p>
    <w:p w:rsidR="007F55E1" w:rsidRDefault="00EE59A9" w14:paraId="74F50F95" w14:textId="4BD555A2">
      <w:r w:rsidRPr="073C6713" w:rsidR="0EE5B5D6">
        <w:rPr>
          <w:b w:val="1"/>
          <w:bCs w:val="1"/>
        </w:rPr>
        <w:t>Annemarie – Douglas</w:t>
      </w:r>
      <w:r>
        <w:br/>
      </w:r>
      <w:r w:rsidR="0EE5B5D6">
        <w:rPr/>
        <w:t>16:13</w:t>
      </w:r>
      <w:r>
        <w:br/>
      </w:r>
      <w:r w:rsidR="0EE5B5D6">
        <w:rPr/>
        <w:t xml:space="preserve">So thank you for sharing both stories. </w:t>
      </w:r>
      <w:r w:rsidR="0EE5B5D6">
        <w:rPr/>
        <w:t>That's really good</w:t>
      </w:r>
      <w:r w:rsidR="7F575B58">
        <w:rPr/>
        <w:t>.</w:t>
      </w:r>
      <w:r w:rsidR="7F575B58">
        <w:rPr/>
        <w:t xml:space="preserve"> </w:t>
      </w:r>
      <w:r w:rsidR="0EE5B5D6">
        <w:rPr/>
        <w:t>I actually just wrote in a question that I haven't asked.</w:t>
      </w:r>
      <w:r w:rsidR="0EE5B5D6">
        <w:rPr/>
        <w:t xml:space="preserve"> </w:t>
      </w:r>
      <w:r w:rsidR="0EE5B5D6">
        <w:rPr/>
        <w:t>You're</w:t>
      </w:r>
      <w:r w:rsidR="0EE5B5D6">
        <w:rPr/>
        <w:t xml:space="preserve"> only my third interview. I'm </w:t>
      </w:r>
      <w:r w:rsidR="0EE5B5D6">
        <w:rPr/>
        <w:t>I'm</w:t>
      </w:r>
      <w:r w:rsidR="0EE5B5D6">
        <w:rPr/>
        <w:t xml:space="preserve"> </w:t>
      </w:r>
      <w:r w:rsidR="0EE5B5D6">
        <w:rPr/>
        <w:t>sort of shaping</w:t>
      </w:r>
      <w:r w:rsidR="0EE5B5D6">
        <w:rPr/>
        <w:t xml:space="preserve"> questions as I go, and this one feels a bit academic. But just because of the nature of the </w:t>
      </w:r>
      <w:r w:rsidR="1E25ADBC">
        <w:rPr/>
        <w:t>M</w:t>
      </w:r>
      <w:r w:rsidR="0EE5B5D6">
        <w:rPr/>
        <w:t>asters</w:t>
      </w:r>
      <w:r w:rsidR="0EE5B5D6">
        <w:rPr/>
        <w:t xml:space="preserve"> </w:t>
      </w:r>
      <w:r w:rsidR="0EE5B5D6">
        <w:rPr/>
        <w:t>I'm</w:t>
      </w:r>
      <w:r w:rsidR="0EE5B5D6">
        <w:rPr/>
        <w:t xml:space="preserve"> doing, I </w:t>
      </w:r>
      <w:r w:rsidR="0EE5B5D6">
        <w:rPr/>
        <w:t>probably need</w:t>
      </w:r>
      <w:r w:rsidR="0EE5B5D6">
        <w:rPr/>
        <w:t xml:space="preserve"> to ask it, but I suspect I would get the same answer from most </w:t>
      </w:r>
      <w:r w:rsidR="22CC464D">
        <w:rPr/>
        <w:t>F</w:t>
      </w:r>
      <w:r w:rsidR="0EE5B5D6">
        <w:rPr/>
        <w:t xml:space="preserve">ree </w:t>
      </w:r>
      <w:r w:rsidR="79D4F95B">
        <w:rPr/>
        <w:t>C</w:t>
      </w:r>
      <w:r w:rsidR="0EE5B5D6">
        <w:rPr/>
        <w:t>hurch ministers, but</w:t>
      </w:r>
      <w:r w:rsidR="23706998">
        <w:rPr/>
        <w:t xml:space="preserve"> h</w:t>
      </w:r>
      <w:r w:rsidR="0EE5B5D6">
        <w:rPr/>
        <w:t>ow do you understand your calling as a minister</w:t>
      </w:r>
      <w:r w:rsidR="75B30FD7">
        <w:rPr/>
        <w:t xml:space="preserve"> in</w:t>
      </w:r>
      <w:r w:rsidR="0EE5B5D6">
        <w:rPr/>
        <w:t xml:space="preserve"> your particular context and has that understanding kind of changed or, you know, been shaped by different experiences in different places?</w:t>
      </w:r>
    </w:p>
    <w:p w:rsidR="007F55E1" w:rsidRDefault="00EE59A9" w14:paraId="46D01911" w14:textId="4FEB8132">
      <w:r w:rsidRPr="073C6713" w:rsidR="0EE5B5D6">
        <w:rPr>
          <w:b w:val="1"/>
          <w:bCs w:val="1"/>
        </w:rPr>
        <w:t>Jerry – Taylor</w:t>
      </w:r>
      <w:r>
        <w:br/>
      </w:r>
      <w:r w:rsidR="0EE5B5D6">
        <w:rPr/>
        <w:t>16:51</w:t>
      </w:r>
      <w:r>
        <w:br/>
      </w:r>
      <w:r w:rsidR="0EE5B5D6">
        <w:rPr/>
        <w:t>I would say.</w:t>
      </w:r>
      <w:r w:rsidR="5D9641FB">
        <w:rPr/>
        <w:t xml:space="preserve"> </w:t>
      </w:r>
      <w:r w:rsidR="0EE5B5D6">
        <w:rPr/>
        <w:t xml:space="preserve">The calling, in one </w:t>
      </w:r>
      <w:r w:rsidR="0EE5B5D6">
        <w:rPr/>
        <w:t>sense</w:t>
      </w:r>
      <w:r w:rsidR="0EE5B5D6">
        <w:rPr/>
        <w:t xml:space="preserve"> </w:t>
      </w:r>
      <w:r w:rsidR="0EE5B5D6">
        <w:rPr/>
        <w:t>remains</w:t>
      </w:r>
      <w:r w:rsidR="0EE5B5D6">
        <w:rPr/>
        <w:t xml:space="preserve"> the same. You know, you're a minister of the gospel, you're there to proclaim the gospel, to share Christ, to get alongside people in that doing and to build up others and encourage, you know, equip a team of people to, to be doing that. I think where</w:t>
      </w:r>
      <w:r w:rsidR="44B42B64">
        <w:rPr/>
        <w:t xml:space="preserve"> </w:t>
      </w:r>
      <w:r w:rsidR="0EE5B5D6">
        <w:rPr/>
        <w:t xml:space="preserve">being, </w:t>
      </w:r>
      <w:r w:rsidR="141AADD3">
        <w:rPr/>
        <w:t>where</w:t>
      </w:r>
      <w:r w:rsidR="0EE5B5D6">
        <w:rPr/>
        <w:t xml:space="preserve"> the rural context is probably particularly kind of touched on that most recently would be</w:t>
      </w:r>
      <w:r w:rsidR="65A73A79">
        <w:rPr/>
        <w:t xml:space="preserve"> w</w:t>
      </w:r>
      <w:r w:rsidR="0EE5B5D6">
        <w:rPr/>
        <w:t xml:space="preserve">hen it comes </w:t>
      </w:r>
      <w:r w:rsidR="0EE5B5D6">
        <w:rPr/>
        <w:t>to</w:t>
      </w:r>
      <w:r w:rsidR="2B6E3ACD">
        <w:rPr/>
        <w:t>..h</w:t>
      </w:r>
      <w:r w:rsidR="0EE5B5D6">
        <w:rPr/>
        <w:t>ow</w:t>
      </w:r>
      <w:r w:rsidR="0EE5B5D6">
        <w:rPr/>
        <w:t xml:space="preserve"> do you how do you remain true to conscience and principles around you know what the baseline of the gospel is and the kind of ecumenical involvement you can kind of really works and so on. But how do you</w:t>
      </w:r>
      <w:r w:rsidR="1A653B30">
        <w:rPr/>
        <w:t>,</w:t>
      </w:r>
      <w:r w:rsidR="0EE5B5D6">
        <w:rPr/>
        <w:t xml:space="preserve"> kind of in a heavily de</w:t>
      </w:r>
      <w:r w:rsidR="675F5CA8">
        <w:rPr/>
        <w:t>-</w:t>
      </w:r>
      <w:r w:rsidR="0EE5B5D6">
        <w:rPr/>
        <w:t>churched area where there's just very little of the legacy left of denominations and people don't really think of themselves as X&amp;Y anymore</w:t>
      </w:r>
      <w:r w:rsidR="5EB05E40">
        <w:rPr/>
        <w:t>, h</w:t>
      </w:r>
      <w:r w:rsidR="0EE5B5D6">
        <w:rPr/>
        <w:t>ow</w:t>
      </w:r>
      <w:r w:rsidR="2F27C608">
        <w:rPr/>
        <w:t xml:space="preserve"> w</w:t>
      </w:r>
      <w:r w:rsidR="0EE5B5D6">
        <w:rPr/>
        <w:t xml:space="preserve">hen </w:t>
      </w:r>
      <w:r w:rsidR="0EE5B5D6">
        <w:rPr/>
        <w:t>you're building back</w:t>
      </w:r>
      <w:r w:rsidR="717835F3">
        <w:rPr/>
        <w:t>,</w:t>
      </w:r>
      <w:r w:rsidR="0EE5B5D6">
        <w:rPr/>
        <w:t xml:space="preserve"> like we're doing in some of these rural areas</w:t>
      </w:r>
      <w:r w:rsidR="4C1CAECF">
        <w:rPr/>
        <w:t>, w</w:t>
      </w:r>
      <w:r w:rsidR="0EE5B5D6">
        <w:rPr/>
        <w:t xml:space="preserve">e've got </w:t>
      </w:r>
      <w:r w:rsidR="00AFBCF5">
        <w:rPr/>
        <w:t>all</w:t>
      </w:r>
      <w:r w:rsidR="0EE5B5D6">
        <w:rPr/>
        <w:t xml:space="preserve"> found that probably my I've become less tribal, you become less</w:t>
      </w:r>
      <w:r w:rsidR="19E73A1D">
        <w:rPr/>
        <w:t xml:space="preserve"> s</w:t>
      </w:r>
      <w:r w:rsidR="0EE5B5D6">
        <w:rPr/>
        <w:t>ectarian in that if no, that's a horrible word</w:t>
      </w:r>
      <w:r w:rsidR="3E27DA18">
        <w:rPr/>
        <w:t>, y</w:t>
      </w:r>
      <w:r w:rsidR="0EE5B5D6">
        <w:rPr/>
        <w:t>ou become more</w:t>
      </w:r>
      <w:r w:rsidR="23E111C2">
        <w:rPr/>
        <w:t>, y</w:t>
      </w:r>
      <w:r w:rsidR="0EE5B5D6">
        <w:rPr/>
        <w:t xml:space="preserve">ou </w:t>
      </w:r>
      <w:r w:rsidR="0EE5B5D6">
        <w:rPr/>
        <w:t>realise</w:t>
      </w:r>
      <w:r w:rsidR="0EE5B5D6">
        <w:rPr/>
        <w:t xml:space="preserve"> actually it's just it's very important to do things in a community parish style way. </w:t>
      </w:r>
      <w:r w:rsidR="0EE5B5D6">
        <w:rPr/>
        <w:t>So</w:t>
      </w:r>
      <w:r w:rsidR="0EE5B5D6">
        <w:rPr/>
        <w:t xml:space="preserve"> I will take on lots of things that I might have not chosen to do before</w:t>
      </w:r>
      <w:r w:rsidR="151B626A">
        <w:rPr/>
        <w:t xml:space="preserve">. </w:t>
      </w:r>
      <w:r w:rsidR="0EE5B5D6">
        <w:rPr/>
        <w:t xml:space="preserve">I will say yes as far as possible to every kind of you know, every </w:t>
      </w:r>
      <w:r w:rsidR="2A373996">
        <w:rPr/>
        <w:t>[??]</w:t>
      </w:r>
      <w:r w:rsidR="0EE5B5D6">
        <w:rPr/>
        <w:t xml:space="preserve"> or you know, sort of memorial or whatever I have to I stand by and take a service or represent that community or whatever</w:t>
      </w:r>
      <w:r w:rsidR="434FC8E7">
        <w:rPr/>
        <w:t>.</w:t>
      </w:r>
      <w:r w:rsidR="0EE5B5D6">
        <w:rPr/>
        <w:t xml:space="preserve"> I think that's really important in a rural area, you know, just to be marking those occasions that are significant in the village</w:t>
      </w:r>
      <w:r w:rsidR="00858C30">
        <w:rPr/>
        <w:t>’</w:t>
      </w:r>
      <w:r w:rsidR="0EE5B5D6">
        <w:rPr/>
        <w:t>s</w:t>
      </w:r>
      <w:r w:rsidR="0EE5B5D6">
        <w:rPr/>
        <w:t xml:space="preserve"> life and to do that in a way that doesn't.</w:t>
      </w:r>
      <w:r w:rsidR="5BC1207C">
        <w:rPr/>
        <w:t>..a</w:t>
      </w:r>
      <w:r w:rsidR="0EE5B5D6">
        <w:rPr/>
        <w:t xml:space="preserve">nd one example of that is </w:t>
      </w:r>
      <w:r w:rsidR="0EE5B5D6">
        <w:rPr/>
        <w:t>we've not scheduled any of our services over and against other</w:t>
      </w:r>
      <w:r w:rsidR="78166A58">
        <w:rPr/>
        <w:t xml:space="preserve"> churches</w:t>
      </w:r>
      <w:r w:rsidR="0EE5B5D6">
        <w:rPr/>
        <w:t xml:space="preserve"> and groups that are in the area, particularly the rural areas out West from </w:t>
      </w:r>
      <w:r w:rsidR="2E602C95">
        <w:rPr/>
        <w:t>Thurso</w:t>
      </w:r>
      <w:r w:rsidR="343C8726">
        <w:rPr/>
        <w:t>.</w:t>
      </w:r>
      <w:r w:rsidR="0EE5B5D6">
        <w:rPr/>
        <w:t xml:space="preserve"> </w:t>
      </w:r>
      <w:r w:rsidR="00F359CA">
        <w:rPr/>
        <w:t>W</w:t>
      </w:r>
      <w:r w:rsidR="0EE5B5D6">
        <w:rPr/>
        <w:t>e've</w:t>
      </w:r>
      <w:r w:rsidR="0EE5B5D6">
        <w:rPr/>
        <w:t xml:space="preserve"> decided that actually </w:t>
      </w:r>
      <w:r w:rsidR="0EE5B5D6">
        <w:rPr/>
        <w:t>at the moment</w:t>
      </w:r>
      <w:r w:rsidR="0EE5B5D6">
        <w:rPr/>
        <w:t xml:space="preserve"> we want to, we just want to work with</w:t>
      </w:r>
      <w:r w:rsidR="40932623">
        <w:rPr/>
        <w:t>, w</w:t>
      </w:r>
      <w:r w:rsidR="0EE5B5D6">
        <w:rPr/>
        <w:t>e just want to be a Christian in</w:t>
      </w:r>
      <w:r w:rsidR="69C4734B">
        <w:rPr/>
        <w:t xml:space="preserve"> our </w:t>
      </w:r>
      <w:r w:rsidR="0EE5B5D6">
        <w:rPr/>
        <w:t>input and work with others to do that</w:t>
      </w:r>
      <w:r w:rsidR="3F319DA4">
        <w:rPr/>
        <w:t>.</w:t>
      </w:r>
      <w:r w:rsidR="0EE5B5D6">
        <w:rPr/>
        <w:t xml:space="preserve"> </w:t>
      </w:r>
      <w:r w:rsidR="03D443B0">
        <w:rPr/>
        <w:t>T</w:t>
      </w:r>
      <w:r w:rsidR="0EE5B5D6">
        <w:rPr/>
        <w:t xml:space="preserve">here are </w:t>
      </w:r>
      <w:r w:rsidR="0EE5B5D6">
        <w:rPr/>
        <w:t>probably things</w:t>
      </w:r>
      <w:r w:rsidR="0EE5B5D6">
        <w:rPr/>
        <w:t xml:space="preserve"> that are different. There are probably some differences that we would have as a congregation with some of those other congregations that usually would probably say, well, we won't go, we won't bother if we're in </w:t>
      </w:r>
      <w:r w:rsidR="0EE5B5D6">
        <w:rPr/>
        <w:t>Thurs</w:t>
      </w:r>
      <w:r w:rsidR="2D5EB220">
        <w:rPr/>
        <w:t>o</w:t>
      </w:r>
      <w:r w:rsidR="0EE5B5D6">
        <w:rPr/>
        <w:t>, we</w:t>
      </w:r>
      <w:r w:rsidR="644AD188">
        <w:rPr/>
        <w:t>’d</w:t>
      </w:r>
      <w:r w:rsidR="0EE5B5D6">
        <w:rPr/>
        <w:t xml:space="preserve"> said we probably wouldn't bother working with them and actually we'd</w:t>
      </w:r>
      <w:r w:rsidR="766B851D">
        <w:rPr/>
        <w:t>,</w:t>
      </w:r>
      <w:r w:rsidR="0EE5B5D6">
        <w:rPr/>
        <w:t xml:space="preserve"> I think actually we</w:t>
      </w:r>
      <w:r w:rsidR="60571A2C">
        <w:rPr/>
        <w:t>,</w:t>
      </w:r>
      <w:r w:rsidR="0EE5B5D6">
        <w:rPr/>
        <w:t xml:space="preserve"> it's actually the rural thing has actually caused us to be more generous probably</w:t>
      </w:r>
      <w:r w:rsidR="32912FF9">
        <w:rPr/>
        <w:t xml:space="preserve">. </w:t>
      </w:r>
      <w:r w:rsidR="0EE5B5D6">
        <w:rPr/>
        <w:t>I'm</w:t>
      </w:r>
      <w:r w:rsidR="0EE5B5D6">
        <w:rPr/>
        <w:t xml:space="preserve"> saying this. There's an </w:t>
      </w:r>
      <w:r w:rsidR="7A6AE149">
        <w:rPr/>
        <w:t>air</w:t>
      </w:r>
      <w:r w:rsidR="0EE5B5D6">
        <w:rPr/>
        <w:t xml:space="preserve"> of confession here as well</w:t>
      </w:r>
      <w:r w:rsidR="41FA60E7">
        <w:rPr/>
        <w:t>, y</w:t>
      </w:r>
      <w:r w:rsidR="0EE5B5D6">
        <w:rPr/>
        <w:t>ou know,</w:t>
      </w:r>
      <w:r w:rsidR="0EE5B5D6">
        <w:rPr/>
        <w:t xml:space="preserve"> I'm not saying that was a good thing</w:t>
      </w:r>
      <w:r w:rsidR="6440A288">
        <w:rPr/>
        <w:t>,</w:t>
      </w:r>
      <w:r w:rsidR="0EE5B5D6">
        <w:rPr/>
        <w:t xml:space="preserve"> the other attitude</w:t>
      </w:r>
      <w:r w:rsidR="71A2DABE">
        <w:rPr/>
        <w:t>,</w:t>
      </w:r>
      <w:r w:rsidR="0EE5B5D6">
        <w:rPr/>
        <w:t xml:space="preserve"> </w:t>
      </w:r>
      <w:r w:rsidR="214CA097">
        <w:rPr/>
        <w:t>b</w:t>
      </w:r>
      <w:r w:rsidR="0EE5B5D6">
        <w:rPr/>
        <w:t>ut</w:t>
      </w:r>
      <w:r w:rsidR="4303A4DA">
        <w:rPr/>
        <w:t xml:space="preserve"> </w:t>
      </w:r>
      <w:r w:rsidR="0EE5B5D6">
        <w:rPr/>
        <w:t xml:space="preserve">it's I think it's really, really what we really wanted to stress the sort of the you know, the unity of Christ's people. And </w:t>
      </w:r>
      <w:r w:rsidR="0EE5B5D6">
        <w:rPr/>
        <w:t>yeah</w:t>
      </w:r>
      <w:r w:rsidR="0EE5B5D6">
        <w:rPr/>
        <w:t xml:space="preserve">, try and be as united as possible </w:t>
      </w:r>
      <w:r w:rsidR="62822298">
        <w:rPr/>
        <w:t xml:space="preserve">as </w:t>
      </w:r>
      <w:r w:rsidR="0EE5B5D6">
        <w:rPr/>
        <w:t>a witness</w:t>
      </w:r>
      <w:r w:rsidR="7BC24F1D">
        <w:rPr/>
        <w:t xml:space="preserve">. </w:t>
      </w:r>
      <w:r w:rsidR="0EE5B5D6">
        <w:rPr/>
        <w:t xml:space="preserve">Whereas you know, because in some of the urban </w:t>
      </w:r>
      <w:r w:rsidR="0EE5B5D6">
        <w:rPr/>
        <w:t>contexts</w:t>
      </w:r>
      <w:r w:rsidR="0EE5B5D6">
        <w:rPr/>
        <w:t xml:space="preserve"> </w:t>
      </w:r>
      <w:r w:rsidR="0EE5B5D6">
        <w:rPr/>
        <w:t>you</w:t>
      </w:r>
      <w:r w:rsidR="0EE5B5D6">
        <w:rPr/>
        <w:t xml:space="preserve"> </w:t>
      </w:r>
      <w:r w:rsidR="0EE5B5D6">
        <w:rPr/>
        <w:t xml:space="preserve">kind of </w:t>
      </w:r>
      <w:r w:rsidR="0EE5B5D6">
        <w:rPr/>
        <w:t>just</w:t>
      </w:r>
      <w:r w:rsidR="47C739D5">
        <w:rPr/>
        <w:t>,</w:t>
      </w:r>
      <w:r w:rsidR="0EE5B5D6">
        <w:rPr/>
        <w:t xml:space="preserve"> </w:t>
      </w:r>
      <w:r w:rsidR="0EE5B5D6">
        <w:rPr/>
        <w:t>there's</w:t>
      </w:r>
      <w:r w:rsidR="0EE5B5D6">
        <w:rPr/>
        <w:t xml:space="preserve"> tribes and there's groups and people</w:t>
      </w:r>
      <w:r w:rsidR="6CDB22F3">
        <w:rPr/>
        <w:t xml:space="preserve"> i</w:t>
      </w:r>
      <w:r w:rsidR="0EE5B5D6">
        <w:rPr/>
        <w:t xml:space="preserve">f they </w:t>
      </w:r>
      <w:r w:rsidR="0EE5B5D6">
        <w:rPr/>
        <w:t>don't</w:t>
      </w:r>
      <w:r w:rsidR="0EE5B5D6">
        <w:rPr/>
        <w:t xml:space="preserve"> like this one, </w:t>
      </w:r>
      <w:r w:rsidR="0EE5B5D6">
        <w:rPr/>
        <w:t>they'll</w:t>
      </w:r>
      <w:r w:rsidR="0EE5B5D6">
        <w:rPr/>
        <w:t xml:space="preserve"> just go, you </w:t>
      </w:r>
      <w:r w:rsidR="0EE5B5D6">
        <w:rPr/>
        <w:t>know,</w:t>
      </w:r>
      <w:r w:rsidR="0EE5B5D6">
        <w:rPr/>
        <w:t xml:space="preserve"> they </w:t>
      </w:r>
      <w:r w:rsidR="2A0AAD41">
        <w:rPr/>
        <w:t>don’t</w:t>
      </w:r>
      <w:r w:rsidR="2A0AAD41">
        <w:rPr/>
        <w:t xml:space="preserve"> </w:t>
      </w:r>
      <w:r w:rsidR="0EE5B5D6">
        <w:rPr/>
        <w:t xml:space="preserve">have to go </w:t>
      </w:r>
      <w:r w:rsidR="0EE5B5D6">
        <w:rPr/>
        <w:t>very far</w:t>
      </w:r>
      <w:r w:rsidR="0EE5B5D6">
        <w:rPr/>
        <w:t xml:space="preserve"> to get to the next one and whatever</w:t>
      </w:r>
      <w:r w:rsidR="49F9AFC9">
        <w:rPr/>
        <w:t>, a</w:t>
      </w:r>
      <w:r w:rsidR="0EE5B5D6">
        <w:rPr/>
        <w:t>nd you know, we want to try and remove those things and just</w:t>
      </w:r>
      <w:r w:rsidR="0EE5B5D6">
        <w:rPr/>
        <w:t xml:space="preserve"> </w:t>
      </w:r>
      <w:r w:rsidR="0EE5B5D6">
        <w:rPr/>
        <w:t>witness to Christ.</w:t>
      </w:r>
    </w:p>
    <w:p w:rsidR="007F55E1" w:rsidRDefault="00EE59A9" w14:paraId="385E7DF0" w14:textId="33C982C2">
      <w:r w:rsidRPr="073C6713" w:rsidR="0EE5B5D6">
        <w:rPr>
          <w:b w:val="1"/>
          <w:bCs w:val="1"/>
        </w:rPr>
        <w:t>Annemarie – Douglas</w:t>
      </w:r>
      <w:r>
        <w:br/>
      </w:r>
      <w:r w:rsidR="0EE5B5D6">
        <w:rPr/>
        <w:t>20:00</w:t>
      </w:r>
      <w:r>
        <w:br/>
      </w:r>
      <w:r w:rsidR="0EE5B5D6">
        <w:rPr/>
        <w:t>Yeah.</w:t>
      </w:r>
      <w:r w:rsidR="09538D28">
        <w:rPr/>
        <w:t xml:space="preserve"> </w:t>
      </w:r>
      <w:r w:rsidR="0EE5B5D6">
        <w:rPr/>
        <w:t xml:space="preserve">OK. What are the most significant challenges that </w:t>
      </w:r>
      <w:r w:rsidR="0EE5B5D6">
        <w:rPr/>
        <w:t>you've</w:t>
      </w:r>
      <w:r w:rsidR="0EE5B5D6">
        <w:rPr/>
        <w:t xml:space="preserve"> faced in rural ministry?</w:t>
      </w:r>
    </w:p>
    <w:p w:rsidR="007F55E1" w:rsidRDefault="00EE59A9" w14:paraId="17770487" w14:textId="4B5AD44E">
      <w:r w:rsidRPr="073C6713" w:rsidR="0EE5B5D6">
        <w:rPr>
          <w:b w:val="1"/>
          <w:bCs w:val="1"/>
        </w:rPr>
        <w:t>Jerry – Taylor</w:t>
      </w:r>
      <w:r>
        <w:br/>
      </w:r>
      <w:r w:rsidR="0EE5B5D6">
        <w:rPr/>
        <w:t>20:15</w:t>
      </w:r>
      <w:r>
        <w:br/>
      </w:r>
      <w:r w:rsidR="0EE5B5D6">
        <w:rPr/>
        <w:t>The single simple answer would be people</w:t>
      </w:r>
      <w:r w:rsidR="2B95E93B">
        <w:rPr/>
        <w:t>, s</w:t>
      </w:r>
      <w:r w:rsidR="0EE5B5D6">
        <w:rPr/>
        <w:t>o</w:t>
      </w:r>
      <w:r w:rsidR="0EE5B5D6">
        <w:rPr/>
        <w:t xml:space="preserve"> resources.</w:t>
      </w:r>
      <w:r w:rsidR="7E043A59">
        <w:rPr/>
        <w:t xml:space="preserve"> </w:t>
      </w:r>
      <w:r w:rsidR="0EE5B5D6">
        <w:rPr/>
        <w:t>It's</w:t>
      </w:r>
      <w:r w:rsidR="0EE5B5D6">
        <w:rPr/>
        <w:t xml:space="preserve"> </w:t>
      </w:r>
      <w:r w:rsidR="0EE5B5D6">
        <w:rPr/>
        <w:t>very interesting</w:t>
      </w:r>
      <w:r w:rsidR="0EE5B5D6">
        <w:rPr/>
        <w:t>. I think a lot of</w:t>
      </w:r>
      <w:r w:rsidR="64502A17">
        <w:rPr/>
        <w:t>,</w:t>
      </w:r>
      <w:r w:rsidR="0EE5B5D6">
        <w:rPr/>
        <w:t xml:space="preserve"> when you're trying to partner with </w:t>
      </w:r>
      <w:r w:rsidR="0EE5B5D6">
        <w:rPr/>
        <w:t>organisations</w:t>
      </w:r>
      <w:r w:rsidR="0EE5B5D6">
        <w:rPr/>
        <w:t xml:space="preserve"> to kickstart or reboot ministries, a lot of people think you're looking for money, whereas it doesn't matter who we've been speaking to the </w:t>
      </w:r>
      <w:r w:rsidR="5B77B833">
        <w:rPr/>
        <w:t>Free</w:t>
      </w:r>
      <w:r w:rsidR="0EE5B5D6">
        <w:rPr/>
        <w:t xml:space="preserve"> </w:t>
      </w:r>
      <w:r w:rsidR="0EE5B5D6">
        <w:rPr/>
        <w:t>Church</w:t>
      </w:r>
      <w:r w:rsidR="0EE5B5D6">
        <w:rPr/>
        <w:t>, American partners, whatever people is the issue.</w:t>
      </w:r>
      <w:r w:rsidR="366454D6">
        <w:rPr/>
        <w:t xml:space="preserve"> </w:t>
      </w:r>
      <w:r w:rsidR="0EE5B5D6">
        <w:rPr/>
        <w:t>So</w:t>
      </w:r>
      <w:r w:rsidR="0EE5B5D6">
        <w:rPr/>
        <w:t xml:space="preserve"> you know, one graph </w:t>
      </w:r>
      <w:r w:rsidR="0EE5B5D6">
        <w:rPr/>
        <w:t>I've</w:t>
      </w:r>
      <w:r w:rsidR="0EE5B5D6">
        <w:rPr/>
        <w:t xml:space="preserve"> seen has said, you know, if </w:t>
      </w:r>
      <w:r w:rsidR="0EE5B5D6">
        <w:rPr/>
        <w:t>there's</w:t>
      </w:r>
      <w:r w:rsidR="0EE5B5D6">
        <w:rPr/>
        <w:t xml:space="preserve"> 5 million people in Scotland</w:t>
      </w:r>
      <w:r w:rsidR="61C788CC">
        <w:rPr/>
        <w:t xml:space="preserve"> y</w:t>
      </w:r>
      <w:r w:rsidR="0EE5B5D6">
        <w:rPr/>
        <w:t>ou want at least one healthy church per 10,000 people</w:t>
      </w:r>
      <w:r w:rsidR="78223798">
        <w:rPr/>
        <w:t xml:space="preserve">. </w:t>
      </w:r>
      <w:r w:rsidR="0EE5B5D6">
        <w:rPr/>
        <w:t xml:space="preserve">Well, that might work if there was a uniform spread of the population across Scotland, </w:t>
      </w:r>
      <w:r w:rsidR="0EE5B5D6">
        <w:rPr/>
        <w:t>because then everybody would have to travel the same distance, you know, whatever</w:t>
      </w:r>
      <w:r w:rsidR="4AEBA3E9">
        <w:rPr/>
        <w:t>, b</w:t>
      </w:r>
      <w:r w:rsidR="0EE5B5D6">
        <w:rPr/>
        <w:t xml:space="preserve">ut the population of Sutherland, for example, is the whole county, 12 </w:t>
      </w:r>
      <w:r w:rsidR="09F8D34B">
        <w:rPr/>
        <w:t>-</w:t>
      </w:r>
      <w:r w:rsidR="0EE5B5D6">
        <w:rPr/>
        <w:t xml:space="preserve">13,000. But the area is massive. </w:t>
      </w:r>
      <w:r w:rsidR="0EE5B5D6">
        <w:rPr/>
        <w:t>And so actually there's different solutions.</w:t>
      </w:r>
      <w:r w:rsidR="0EE5B5D6">
        <w:rPr/>
        <w:t xml:space="preserve"> </w:t>
      </w:r>
      <w:r w:rsidR="0EE5B5D6">
        <w:rPr/>
        <w:t>So</w:t>
      </w:r>
      <w:r w:rsidR="0EE5B5D6">
        <w:rPr/>
        <w:t xml:space="preserve"> the challenge is people. The challenge is the roots and boots that I mentioned earlier</w:t>
      </w:r>
      <w:r w:rsidR="6F095A1A">
        <w:rPr/>
        <w:t>. C</w:t>
      </w:r>
      <w:r w:rsidR="0EE5B5D6">
        <w:rPr/>
        <w:t>redibility and</w:t>
      </w:r>
      <w:r w:rsidR="2CCD51FA">
        <w:rPr/>
        <w:t xml:space="preserve"> n</w:t>
      </w:r>
      <w:r w:rsidR="0EE5B5D6">
        <w:rPr/>
        <w:t>ot trying to shine a light</w:t>
      </w:r>
      <w:r w:rsidR="1B5F2170">
        <w:rPr/>
        <w:t>, b</w:t>
      </w:r>
      <w:r w:rsidR="0EE5B5D6">
        <w:rPr/>
        <w:t>e a lighthouse</w:t>
      </w:r>
      <w:r w:rsidR="6F095A1A">
        <w:rPr/>
        <w:t xml:space="preserve"> </w:t>
      </w:r>
      <w:r w:rsidR="1B71B076">
        <w:rPr/>
        <w:t>3</w:t>
      </w:r>
      <w:r w:rsidR="0EE5B5D6">
        <w:rPr/>
        <w:t xml:space="preserve">0 miles away and think </w:t>
      </w:r>
      <w:r w:rsidR="0EE5B5D6">
        <w:rPr/>
        <w:t>somehow</w:t>
      </w:r>
      <w:r w:rsidR="0EE5B5D6">
        <w:rPr/>
        <w:t xml:space="preserve"> </w:t>
      </w:r>
      <w:r w:rsidR="0EE5B5D6">
        <w:rPr/>
        <w:t>you're</w:t>
      </w:r>
      <w:r w:rsidR="0EE5B5D6">
        <w:rPr/>
        <w:t xml:space="preserve"> going to penetrate a community. </w:t>
      </w:r>
      <w:r w:rsidR="552B84A8">
        <w:rPr/>
        <w:t>T</w:t>
      </w:r>
      <w:r w:rsidR="0EE5B5D6">
        <w:rPr/>
        <w:t xml:space="preserve">he very most </w:t>
      </w:r>
      <w:r w:rsidR="0EE5B5D6">
        <w:rPr/>
        <w:t>you're</w:t>
      </w:r>
      <w:r w:rsidR="0EE5B5D6">
        <w:rPr/>
        <w:t xml:space="preserve"> going to do is just </w:t>
      </w:r>
      <w:r w:rsidR="0EE5B5D6">
        <w:rPr/>
        <w:t>maintain</w:t>
      </w:r>
      <w:r w:rsidR="0EE5B5D6">
        <w:rPr/>
        <w:t xml:space="preserve"> a ministry until it slowly dies. You know we w</w:t>
      </w:r>
      <w:r w:rsidR="54CA1997">
        <w:rPr/>
        <w:t>ant</w:t>
      </w:r>
      <w:r w:rsidR="0EE5B5D6">
        <w:rPr/>
        <w:t xml:space="preserve"> actually </w:t>
      </w:r>
      <w:r w:rsidR="0EE5B5D6">
        <w:rPr/>
        <w:t>be</w:t>
      </w:r>
      <w:r w:rsidR="0EE5B5D6">
        <w:rPr/>
        <w:t xml:space="preserve"> present enough that actually church can be rebuilt back stronger than before.</w:t>
      </w:r>
      <w:r w:rsidR="6F095A1A">
        <w:rPr/>
        <w:t xml:space="preserve"> </w:t>
      </w:r>
      <w:r w:rsidR="0EE5B5D6">
        <w:rPr/>
        <w:t>So</w:t>
      </w:r>
      <w:r w:rsidR="0EE5B5D6">
        <w:rPr/>
        <w:t xml:space="preserve"> </w:t>
      </w:r>
      <w:r w:rsidR="0EE5B5D6">
        <w:rPr/>
        <w:t>it's</w:t>
      </w:r>
      <w:r w:rsidR="0EE5B5D6">
        <w:rPr/>
        <w:t xml:space="preserve"> people</w:t>
      </w:r>
      <w:r w:rsidR="2A39EDF9">
        <w:rPr/>
        <w:t>,</w:t>
      </w:r>
      <w:r w:rsidR="0EE5B5D6">
        <w:rPr/>
        <w:t xml:space="preserve"> well and</w:t>
      </w:r>
      <w:r w:rsidR="1B272D2B">
        <w:rPr/>
        <w:t>,</w:t>
      </w:r>
      <w:r w:rsidR="0EE5B5D6">
        <w:rPr/>
        <w:t xml:space="preserve"> </w:t>
      </w:r>
      <w:r w:rsidR="0EE5B5D6">
        <w:rPr/>
        <w:t>that's</w:t>
      </w:r>
      <w:r w:rsidR="0EE5B5D6">
        <w:rPr/>
        <w:t xml:space="preserve"> why I think </w:t>
      </w:r>
      <w:r w:rsidR="0EE5B5D6">
        <w:rPr/>
        <w:t>you've</w:t>
      </w:r>
      <w:r w:rsidR="0EE5B5D6">
        <w:rPr/>
        <w:t xml:space="preserve"> seen, </w:t>
      </w:r>
      <w:r w:rsidR="0EE5B5D6">
        <w:rPr/>
        <w:t>you'll</w:t>
      </w:r>
      <w:r w:rsidR="0EE5B5D6">
        <w:rPr/>
        <w:t xml:space="preserve"> </w:t>
      </w:r>
      <w:r w:rsidR="0EE5B5D6">
        <w:rPr/>
        <w:t>probably have</w:t>
      </w:r>
      <w:r w:rsidR="0EE5B5D6">
        <w:rPr/>
        <w:t xml:space="preserve"> noticed, you know, appeals have gone out from the rural </w:t>
      </w:r>
      <w:r w:rsidR="0EE5B5D6">
        <w:rPr/>
        <w:t>centre</w:t>
      </w:r>
      <w:r w:rsidR="0EE5B5D6">
        <w:rPr/>
        <w:t xml:space="preserve"> and whatever</w:t>
      </w:r>
      <w:r w:rsidR="401B57EA">
        <w:rPr/>
        <w:t>,</w:t>
      </w:r>
      <w:r w:rsidR="0EE5B5D6">
        <w:rPr/>
        <w:t xml:space="preserve"> </w:t>
      </w:r>
      <w:r w:rsidR="0EE5B5D6">
        <w:rPr/>
        <w:t>can people</w:t>
      </w:r>
      <w:r w:rsidR="0EE5B5D6">
        <w:rPr/>
        <w:t xml:space="preserve"> think about </w:t>
      </w:r>
      <w:r w:rsidR="0EE5B5D6">
        <w:rPr/>
        <w:t>relocating</w:t>
      </w:r>
      <w:r w:rsidR="4059E29D">
        <w:rPr/>
        <w:t xml:space="preserve"> </w:t>
      </w:r>
      <w:r w:rsidR="4059E29D">
        <w:rPr/>
        <w:t>i</w:t>
      </w:r>
      <w:r w:rsidR="0EE5B5D6">
        <w:rPr/>
        <w:t>n order to</w:t>
      </w:r>
      <w:r w:rsidR="0EE5B5D6">
        <w:rPr/>
        <w:t xml:space="preserve"> even up those opportunities.</w:t>
      </w:r>
      <w:r w:rsidR="4DF8DCDA">
        <w:rPr/>
        <w:t xml:space="preserve"> </w:t>
      </w:r>
      <w:r w:rsidR="0EE5B5D6">
        <w:rPr/>
        <w:t>I think part of the reason I say that is because</w:t>
      </w:r>
      <w:r w:rsidR="369E7E84">
        <w:rPr/>
        <w:t>,</w:t>
      </w:r>
      <w:r w:rsidR="6F095A1A">
        <w:rPr/>
        <w:t xml:space="preserve"> </w:t>
      </w:r>
      <w:r w:rsidR="0EE5B5D6">
        <w:rPr/>
        <w:t>I'm</w:t>
      </w:r>
      <w:r w:rsidR="0EE5B5D6">
        <w:rPr/>
        <w:t xml:space="preserve"> sorry</w:t>
      </w:r>
      <w:r w:rsidR="25E39E5C">
        <w:rPr/>
        <w:t>,</w:t>
      </w:r>
      <w:r w:rsidR="0EE5B5D6">
        <w:rPr/>
        <w:t xml:space="preserve"> </w:t>
      </w:r>
      <w:r w:rsidR="0EE5B5D6">
        <w:rPr/>
        <w:t>I'll</w:t>
      </w:r>
      <w:r w:rsidR="0EE5B5D6">
        <w:rPr/>
        <w:t xml:space="preserve"> answer your questions and then if it comes up, </w:t>
      </w:r>
      <w:r w:rsidR="0EE5B5D6">
        <w:rPr/>
        <w:t>I'll</w:t>
      </w:r>
      <w:r w:rsidR="0EE5B5D6">
        <w:rPr/>
        <w:t xml:space="preserve"> raise the other thing.</w:t>
      </w:r>
      <w:r w:rsidR="36C217FF">
        <w:rPr/>
        <w:t xml:space="preserve"> </w:t>
      </w:r>
      <w:r w:rsidR="0EE5B5D6">
        <w:rPr/>
        <w:t xml:space="preserve">Well, I think one example of that would be like last year we wanted to run a Bible club, the Holiday Bible Club for kids, and we knew where we could get the most people and that was in the town. But we thought to ourselves, actually, </w:t>
      </w:r>
      <w:r w:rsidR="0EE5B5D6">
        <w:rPr/>
        <w:t>let's</w:t>
      </w:r>
      <w:r w:rsidR="0EE5B5D6">
        <w:rPr/>
        <w:t xml:space="preserve"> run it somewhere where we just basically have no presence, which sounds crazy in a way. Let's be satisfied if we get half the size of group because although</w:t>
      </w:r>
      <w:r w:rsidR="234696E4">
        <w:rPr/>
        <w:t xml:space="preserve"> w</w:t>
      </w:r>
      <w:r w:rsidR="0EE5B5D6">
        <w:rPr/>
        <w:t>e tend to think of numbers in how many can I impact</w:t>
      </w:r>
      <w:r w:rsidR="61856395">
        <w:rPr/>
        <w:t xml:space="preserve">, </w:t>
      </w:r>
      <w:r w:rsidR="62B9EF16">
        <w:rPr/>
        <w:t xml:space="preserve">all </w:t>
      </w:r>
      <w:r w:rsidR="61856395">
        <w:rPr/>
        <w:t>t</w:t>
      </w:r>
      <w:r w:rsidR="0EE5B5D6">
        <w:rPr/>
        <w:t>he rest of it, whereas I think we were taking it more from the point of view of every single person you know has dignity and worth</w:t>
      </w:r>
      <w:r w:rsidR="738B3D7A">
        <w:rPr/>
        <w:t>, e</w:t>
      </w:r>
      <w:r w:rsidR="0EE5B5D6">
        <w:rPr/>
        <w:t xml:space="preserve">verybody has an </w:t>
      </w:r>
      <w:r w:rsidR="0EE5B5D6">
        <w:rPr/>
        <w:t>equal</w:t>
      </w:r>
      <w:r w:rsidR="3B315178">
        <w:rPr/>
        <w:t xml:space="preserve">, </w:t>
      </w:r>
      <w:r w:rsidR="0EE5B5D6">
        <w:rPr/>
        <w:t>I want people to have an equal opportunity</w:t>
      </w:r>
      <w:r w:rsidR="51924CC1">
        <w:rPr/>
        <w:t>, e</w:t>
      </w:r>
      <w:r w:rsidR="0EE5B5D6">
        <w:rPr/>
        <w:t>very soul is precious, you know, it's not only those that</w:t>
      </w:r>
      <w:r w:rsidR="0EF5A6D0">
        <w:rPr/>
        <w:t xml:space="preserve"> are</w:t>
      </w:r>
      <w:r w:rsidR="0EE5B5D6">
        <w:rPr/>
        <w:t xml:space="preserve"> where we can gather, you know, 20</w:t>
      </w:r>
      <w:r w:rsidR="6B75056A">
        <w:rPr/>
        <w:t>0</w:t>
      </w:r>
      <w:r w:rsidR="0EE5B5D6">
        <w:rPr/>
        <w:t xml:space="preserve"> </w:t>
      </w:r>
      <w:r w:rsidR="3BECC082">
        <w:rPr/>
        <w:t xml:space="preserve">in one </w:t>
      </w:r>
      <w:r w:rsidR="0EE5B5D6">
        <w:rPr/>
        <w:t xml:space="preserve">place </w:t>
      </w:r>
      <w:r w:rsidR="7D74413B">
        <w:rPr/>
        <w:t>are</w:t>
      </w:r>
      <w:r w:rsidR="0EE5B5D6">
        <w:rPr/>
        <w:t xml:space="preserve"> precious. </w:t>
      </w:r>
      <w:r w:rsidR="0EE5B5D6">
        <w:rPr/>
        <w:t>It's if there's eight people, there's eight people</w:t>
      </w:r>
      <w:r w:rsidR="41B2D6AE">
        <w:rPr/>
        <w:t xml:space="preserve"> a</w:t>
      </w:r>
      <w:r w:rsidR="0EE5B5D6">
        <w:rPr/>
        <w:t>nd to reach some of these communities, we have to have that attitude.</w:t>
      </w:r>
      <w:r w:rsidR="0EE5B5D6">
        <w:rPr/>
        <w:t xml:space="preserve"> And so I think that that reflects that the flip side of t</w:t>
      </w:r>
      <w:r w:rsidR="05CC1574">
        <w:rPr/>
        <w:t xml:space="preserve">he </w:t>
      </w:r>
      <w:r w:rsidR="0EE5B5D6">
        <w:rPr/>
        <w:t>people challenge is actually, if we believe that everybody is made in God's</w:t>
      </w:r>
      <w:r w:rsidR="4CAE0B1B">
        <w:rPr/>
        <w:t xml:space="preserve"> image</w:t>
      </w:r>
      <w:r w:rsidR="0EE5B5D6">
        <w:rPr/>
        <w:t>, if we believe that everybody, you know wants, we want them to come under the sound of the gospel, we won't just think about</w:t>
      </w:r>
      <w:r w:rsidR="6C3D8637">
        <w:rPr/>
        <w:t xml:space="preserve"> h</w:t>
      </w:r>
      <w:r w:rsidR="0EE5B5D6">
        <w:rPr/>
        <w:t xml:space="preserve">ow many people we can gather in </w:t>
      </w:r>
      <w:r w:rsidR="000AD585">
        <w:rPr/>
        <w:t>a</w:t>
      </w:r>
      <w:r w:rsidR="0EE5B5D6">
        <w:rPr/>
        <w:t xml:space="preserve"> room</w:t>
      </w:r>
      <w:r w:rsidR="607FCE83">
        <w:rPr/>
        <w:t>, o</w:t>
      </w:r>
      <w:r w:rsidR="0EE5B5D6">
        <w:rPr/>
        <w:t>r what's the most</w:t>
      </w:r>
      <w:r w:rsidR="39CE6066">
        <w:rPr/>
        <w:t>...</w:t>
      </w:r>
      <w:r w:rsidR="0EE5B5D6">
        <w:rPr/>
        <w:t xml:space="preserve">the metrics are different in rural areas. </w:t>
      </w:r>
      <w:r w:rsidR="0EE5B5D6">
        <w:rPr/>
        <w:t>They have to be.</w:t>
      </w:r>
      <w:r w:rsidR="7BA66851">
        <w:rPr/>
        <w:t xml:space="preserve"> </w:t>
      </w:r>
      <w:r w:rsidR="0EE5B5D6">
        <w:rPr/>
        <w:t>That means, I think our funding model needs to change as a result of that, we need to, we need to be, you know, looking to</w:t>
      </w:r>
      <w:r w:rsidR="0D44CDED">
        <w:rPr/>
        <w:t>,</w:t>
      </w:r>
      <w:r w:rsidR="0EE5B5D6">
        <w:rPr/>
        <w:t xml:space="preserve"> if we're truly going to have a healthy gospel church</w:t>
      </w:r>
      <w:r w:rsidR="30A7E69D">
        <w:rPr/>
        <w:t xml:space="preserve"> f</w:t>
      </w:r>
      <w:r w:rsidR="0EE5B5D6">
        <w:rPr/>
        <w:t xml:space="preserve">or every community, which is the </w:t>
      </w:r>
      <w:r w:rsidR="4B86733F">
        <w:rPr/>
        <w:t>F</w:t>
      </w:r>
      <w:r w:rsidR="0EE5B5D6">
        <w:rPr/>
        <w:t xml:space="preserve">ree </w:t>
      </w:r>
      <w:r w:rsidR="4C2E5FEE">
        <w:rPr/>
        <w:t>C</w:t>
      </w:r>
      <w:r w:rsidR="0EE5B5D6">
        <w:rPr/>
        <w:t>hurch</w:t>
      </w:r>
      <w:r w:rsidR="302905F4">
        <w:rPr/>
        <w:t>’s</w:t>
      </w:r>
      <w:r w:rsidR="0EE5B5D6">
        <w:rPr/>
        <w:t xml:space="preserve"> sort of mantra, then we've got to </w:t>
      </w:r>
      <w:r w:rsidR="0EE5B5D6">
        <w:rPr/>
        <w:t>realise</w:t>
      </w:r>
      <w:r w:rsidR="0EE5B5D6">
        <w:rPr/>
        <w:t xml:space="preserve"> that some areas are going to need more people to achieve</w:t>
      </w:r>
      <w:r w:rsidR="0EE5B5D6">
        <w:rPr/>
        <w:t xml:space="preserve"> that that possibility just because of the geography</w:t>
      </w:r>
      <w:r w:rsidR="0C4600A6">
        <w:rPr/>
        <w:t>.</w:t>
      </w:r>
    </w:p>
    <w:p w:rsidR="007F55E1" w:rsidRDefault="00EE59A9" w14:paraId="4BF55E06" w14:textId="17777AB5">
      <w:r w:rsidRPr="073C6713" w:rsidR="0EE5B5D6">
        <w:rPr>
          <w:b w:val="1"/>
          <w:bCs w:val="1"/>
        </w:rPr>
        <w:t>Annemarie – Douglas</w:t>
      </w:r>
      <w:r>
        <w:br/>
      </w:r>
      <w:r w:rsidR="0EE5B5D6">
        <w:rPr/>
        <w:t>23:44</w:t>
      </w:r>
      <w:r>
        <w:br/>
      </w:r>
      <w:r w:rsidR="0EE5B5D6">
        <w:rPr/>
        <w:t>To what extent did your training equip you specifically for serving in a rural context?</w:t>
      </w:r>
    </w:p>
    <w:p w:rsidR="007F55E1" w:rsidRDefault="00EE59A9" w14:paraId="1F24E1C0" w14:textId="56109473">
      <w:r w:rsidRPr="073C6713" w:rsidR="0EE5B5D6">
        <w:rPr>
          <w:b w:val="1"/>
          <w:bCs w:val="1"/>
        </w:rPr>
        <w:t>Jerry – Taylor</w:t>
      </w:r>
      <w:r>
        <w:br/>
      </w:r>
      <w:r w:rsidR="0EE5B5D6">
        <w:rPr/>
        <w:t>23:57</w:t>
      </w:r>
      <w:r>
        <w:br/>
      </w:r>
      <w:r w:rsidR="0EE5B5D6">
        <w:rPr/>
        <w:t>I would say there's a big gap there actually.</w:t>
      </w:r>
      <w:r w:rsidR="4F4742B3">
        <w:rPr/>
        <w:t xml:space="preserve"> </w:t>
      </w:r>
      <w:r w:rsidR="0EE5B5D6">
        <w:rPr/>
        <w:t>I</w:t>
      </w:r>
      <w:r w:rsidR="0EE5B5D6">
        <w:rPr/>
        <w:t xml:space="preserve"> </w:t>
      </w:r>
      <w:r w:rsidR="0EE5B5D6">
        <w:rPr/>
        <w:t>actually remember</w:t>
      </w:r>
      <w:r w:rsidR="0EE5B5D6">
        <w:rPr/>
        <w:t xml:space="preserve"> very little specifically related to </w:t>
      </w:r>
      <w:r w:rsidR="0EE5B5D6">
        <w:rPr/>
        <w:t>rural ministry</w:t>
      </w:r>
      <w:r w:rsidR="36397CE1">
        <w:rPr/>
        <w:t>,</w:t>
      </w:r>
      <w:r w:rsidR="0EE5B5D6">
        <w:rPr/>
        <w:t xml:space="preserve"> and I was </w:t>
      </w:r>
      <w:r w:rsidR="0EE5B5D6">
        <w:rPr/>
        <w:t>actually finding</w:t>
      </w:r>
      <w:r w:rsidR="0EE5B5D6">
        <w:rPr/>
        <w:t xml:space="preserve"> I was having to make up quite a lot </w:t>
      </w:r>
      <w:r w:rsidR="0EE5B5D6">
        <w:rPr/>
        <w:t>as I went along.</w:t>
      </w:r>
      <w:r w:rsidR="4F4742B3">
        <w:rPr/>
        <w:t xml:space="preserve"> </w:t>
      </w:r>
      <w:r w:rsidR="0EE5B5D6">
        <w:rPr/>
        <w:t xml:space="preserve">Having said that, I </w:t>
      </w:r>
      <w:r w:rsidR="0EE5B5D6">
        <w:rPr/>
        <w:t xml:space="preserve">probably </w:t>
      </w:r>
      <w:r w:rsidR="0EE5B5D6">
        <w:rPr/>
        <w:t>didn't</w:t>
      </w:r>
      <w:r w:rsidR="0EE5B5D6">
        <w:rPr/>
        <w:t xml:space="preserve"> receive a huge amount of training in particularly challenging urban priority areas </w:t>
      </w:r>
      <w:r w:rsidR="0EE5B5D6">
        <w:rPr/>
        <w:t>either</w:t>
      </w:r>
      <w:r w:rsidR="05506AD2">
        <w:rPr/>
        <w:t>,</w:t>
      </w:r>
      <w:r w:rsidR="0EE5B5D6">
        <w:rPr/>
        <w:t xml:space="preserve"> schemes</w:t>
      </w:r>
      <w:r w:rsidR="0EE5B5D6">
        <w:rPr/>
        <w:t xml:space="preserve"> </w:t>
      </w:r>
      <w:r w:rsidR="0EE5B5D6">
        <w:rPr/>
        <w:t>and</w:t>
      </w:r>
      <w:r w:rsidR="0EE5B5D6">
        <w:rPr/>
        <w:t xml:space="preserve"> stuff like that. </w:t>
      </w:r>
      <w:r w:rsidR="0EE5B5D6">
        <w:rPr/>
        <w:t>So</w:t>
      </w:r>
      <w:r w:rsidR="0EE5B5D6">
        <w:rPr/>
        <w:t xml:space="preserve"> I had to kind </w:t>
      </w:r>
      <w:r w:rsidR="0EE5B5D6">
        <w:rPr/>
        <w:t>of</w:t>
      </w:r>
      <w:r w:rsidR="649155A6">
        <w:rPr/>
        <w:t xml:space="preserve">, </w:t>
      </w:r>
      <w:r w:rsidR="0EE5B5D6">
        <w:rPr/>
        <w:t>I'd</w:t>
      </w:r>
      <w:r w:rsidR="0EE5B5D6">
        <w:rPr/>
        <w:t xml:space="preserve"> made</w:t>
      </w:r>
      <w:r w:rsidR="0EE5B5D6">
        <w:rPr/>
        <w:t xml:space="preserve"> sure I did placements and stuff for that, but</w:t>
      </w:r>
      <w:r w:rsidR="4F4742B3">
        <w:rPr/>
        <w:t>, a</w:t>
      </w:r>
      <w:r w:rsidR="0EE5B5D6">
        <w:rPr/>
        <w:t xml:space="preserve">nd shadow ministers and things. </w:t>
      </w:r>
      <w:r w:rsidR="0EE5B5D6">
        <w:rPr/>
        <w:t>So</w:t>
      </w:r>
      <w:r w:rsidR="0EE5B5D6">
        <w:rPr/>
        <w:t xml:space="preserve"> I would say, context just </w:t>
      </w:r>
      <w:r w:rsidR="0EE5B5D6">
        <w:rPr/>
        <w:t>didn't</w:t>
      </w:r>
      <w:r w:rsidR="0EE5B5D6">
        <w:rPr/>
        <w:t xml:space="preserve"> play a huge part. It was a bit like</w:t>
      </w:r>
      <w:r w:rsidR="4362AAAF">
        <w:rPr/>
        <w:t xml:space="preserve"> t</w:t>
      </w:r>
      <w:r w:rsidR="0EE5B5D6">
        <w:rPr/>
        <w:t>here was an assumption, I think that</w:t>
      </w:r>
      <w:r w:rsidR="52161AE7">
        <w:rPr/>
        <w:t>,</w:t>
      </w:r>
      <w:r w:rsidR="0EE5B5D6">
        <w:rPr/>
        <w:t xml:space="preserve"> I mean probably because it was true in a lot of cases</w:t>
      </w:r>
      <w:r w:rsidR="4C36B1A8">
        <w:rPr/>
        <w:t>, i</w:t>
      </w:r>
      <w:r w:rsidR="0EE5B5D6">
        <w:rPr/>
        <w:t xml:space="preserve">t was an assumption that a lot of people would end </w:t>
      </w:r>
      <w:r w:rsidR="0EE5B5D6">
        <w:rPr/>
        <w:t>up in pretty well off large</w:t>
      </w:r>
      <w:r w:rsidR="48F41EB6">
        <w:rPr/>
        <w:t>i</w:t>
      </w:r>
      <w:r w:rsidR="0EE5B5D6">
        <w:rPr/>
        <w:t>sh, you know</w:t>
      </w:r>
      <w:r w:rsidR="0EE5B5D6">
        <w:rPr/>
        <w:t xml:space="preserve"> church communities that were already pretty much in the shape of the character and theological kind of shape of the of the training institution. So those of us that kind of</w:t>
      </w:r>
      <w:r w:rsidR="474085CC">
        <w:rPr/>
        <w:t>,</w:t>
      </w:r>
      <w:r w:rsidR="0EE5B5D6">
        <w:rPr/>
        <w:t xml:space="preserve"> those of us plo</w:t>
      </w:r>
      <w:r w:rsidR="45EF70CC">
        <w:rPr/>
        <w:t>dd</w:t>
      </w:r>
      <w:r w:rsidR="0EE5B5D6">
        <w:rPr/>
        <w:t xml:space="preserve">ers like me, who never really had that prior attachment and </w:t>
      </w:r>
      <w:r w:rsidR="0EE5B5D6">
        <w:rPr/>
        <w:t>w</w:t>
      </w:r>
      <w:r w:rsidR="2D06DA17">
        <w:rPr/>
        <w:t>ere</w:t>
      </w:r>
      <w:r w:rsidR="0EE5B5D6">
        <w:rPr/>
        <w:t xml:space="preserve"> willing to go anywhere and do anything, </w:t>
      </w:r>
      <w:r w:rsidR="0EE5B5D6">
        <w:rPr/>
        <w:t>probably found</w:t>
      </w:r>
      <w:r w:rsidR="0EE5B5D6">
        <w:rPr/>
        <w:t xml:space="preserve"> that we were having to make up more of that as we went along.</w:t>
      </w:r>
      <w:r w:rsidR="6FAF2419">
        <w:rPr/>
        <w:t xml:space="preserve">  </w:t>
      </w:r>
      <w:r w:rsidR="0EE5B5D6">
        <w:rPr/>
        <w:t>Very good</w:t>
      </w:r>
      <w:r w:rsidR="0EE5B5D6">
        <w:rPr/>
        <w:t xml:space="preserve"> theological underpinning </w:t>
      </w:r>
      <w:r w:rsidR="0EE5B5D6">
        <w:rPr/>
        <w:t>generally for</w:t>
      </w:r>
      <w:r w:rsidR="0EE5B5D6">
        <w:rPr/>
        <w:t xml:space="preserve"> ministry, but actually</w:t>
      </w:r>
      <w:r w:rsidR="6BE1C656">
        <w:rPr/>
        <w:t>,</w:t>
      </w:r>
      <w:r w:rsidR="0EE5B5D6">
        <w:rPr/>
        <w:t xml:space="preserve"> </w:t>
      </w:r>
      <w:r w:rsidR="0EE5B5D6">
        <w:rPr/>
        <w:t>and also</w:t>
      </w:r>
      <w:r w:rsidR="0EE5B5D6">
        <w:rPr/>
        <w:t xml:space="preserve"> because we were in the place we were in London, it </w:t>
      </w:r>
      <w:r w:rsidR="0EE5B5D6">
        <w:rPr/>
        <w:t>wasn't</w:t>
      </w:r>
      <w:r w:rsidR="0EE5B5D6">
        <w:rPr/>
        <w:t xml:space="preserve"> even that easy to arrange</w:t>
      </w:r>
      <w:r w:rsidR="3EDA6EAC">
        <w:rPr/>
        <w:t>,</w:t>
      </w:r>
      <w:r w:rsidR="0EE5B5D6">
        <w:rPr/>
        <w:t xml:space="preserve"> I had to </w:t>
      </w:r>
      <w:r w:rsidR="0EE5B5D6">
        <w:rPr/>
        <w:t>arrange</w:t>
      </w:r>
      <w:r w:rsidR="690A902F">
        <w:rPr/>
        <w:t>,</w:t>
      </w:r>
      <w:r w:rsidR="690A902F">
        <w:rPr/>
        <w:t xml:space="preserve"> </w:t>
      </w:r>
      <w:r w:rsidR="0EE5B5D6">
        <w:rPr/>
        <w:t>I did go on one rural placement, but I arranged that myself.</w:t>
      </w:r>
    </w:p>
    <w:p w:rsidR="007F55E1" w:rsidRDefault="00EE59A9" w14:paraId="64F546DC" w14:textId="77777777">
      <w:r>
        <w:rPr>
          <w:b/>
        </w:rPr>
        <w:t>Annemarie – Douglas</w:t>
      </w:r>
      <w:r>
        <w:rPr>
          <w:b/>
        </w:rPr>
        <w:br/>
      </w:r>
      <w:r>
        <w:t>25:34</w:t>
      </w:r>
      <w:r>
        <w:br/>
      </w:r>
      <w:r>
        <w:t>OK, so the preparation for context comes with placements really.</w:t>
      </w:r>
    </w:p>
    <w:p w:rsidR="007F55E1" w:rsidRDefault="00EE59A9" w14:paraId="275027C0" w14:textId="0CACA29F">
      <w:r w:rsidRPr="073C6713" w:rsidR="0EE5B5D6">
        <w:rPr>
          <w:b w:val="1"/>
          <w:bCs w:val="1"/>
        </w:rPr>
        <w:t>Jerry – Taylor</w:t>
      </w:r>
      <w:r>
        <w:br/>
      </w:r>
      <w:r w:rsidR="0EE5B5D6">
        <w:rPr/>
        <w:t>25:34</w:t>
      </w:r>
      <w:r>
        <w:br/>
      </w:r>
      <w:r w:rsidR="0EE5B5D6">
        <w:rPr/>
        <w:t>So</w:t>
      </w:r>
      <w:r w:rsidR="604463EF">
        <w:rPr/>
        <w:t xml:space="preserve"> </w:t>
      </w:r>
      <w:r w:rsidR="0EE5B5D6">
        <w:rPr/>
        <w:t xml:space="preserve">I think so, </w:t>
      </w:r>
      <w:r w:rsidR="0EE5B5D6">
        <w:rPr/>
        <w:t>but actually, but</w:t>
      </w:r>
      <w:r w:rsidR="0EE5B5D6">
        <w:rPr/>
        <w:t xml:space="preserve"> when I look back, you think about all the examples and things that were given. I did this thing called the </w:t>
      </w:r>
      <w:r w:rsidR="67A420EA">
        <w:rPr/>
        <w:t>C</w:t>
      </w:r>
      <w:r w:rsidR="0EE5B5D6">
        <w:rPr/>
        <w:t>ertificate of Ministry alongside my theological degree and even that which was meant to be more practical</w:t>
      </w:r>
      <w:r w:rsidR="211780B3">
        <w:rPr/>
        <w:t>,</w:t>
      </w:r>
      <w:r w:rsidR="0EE5B5D6">
        <w:rPr/>
        <w:t xml:space="preserve"> I don't remember there being</w:t>
      </w:r>
      <w:r w:rsidR="2A56C34C">
        <w:rPr/>
        <w:t>,</w:t>
      </w:r>
      <w:r w:rsidR="0EE5B5D6">
        <w:rPr/>
        <w:t xml:space="preserve"> even the examples, the illustrations that were usually given as part of that course</w:t>
      </w:r>
      <w:r w:rsidR="237D06DB">
        <w:rPr/>
        <w:t xml:space="preserve"> w</w:t>
      </w:r>
      <w:r w:rsidR="0EE5B5D6">
        <w:rPr/>
        <w:t>ere generally</w:t>
      </w:r>
      <w:r w:rsidR="3877B1A9">
        <w:rPr/>
        <w:t>,</w:t>
      </w:r>
      <w:r w:rsidR="0EE5B5D6">
        <w:rPr/>
        <w:t xml:space="preserve"> a lot of them seem to be geared to sort of three-year cycle student churches and sort of </w:t>
      </w:r>
      <w:r w:rsidR="0EE5B5D6">
        <w:rPr/>
        <w:t>programmes</w:t>
      </w:r>
      <w:r w:rsidR="0EE5B5D6">
        <w:rPr/>
        <w:t xml:space="preserve"> and all that kind of stuff that that </w:t>
      </w:r>
      <w:r w:rsidR="298251C1">
        <w:rPr/>
        <w:t xml:space="preserve">is </w:t>
      </w:r>
      <w:r w:rsidR="0EE5B5D6">
        <w:rPr/>
        <w:t xml:space="preserve">just not the </w:t>
      </w:r>
      <w:r w:rsidR="0EE5B5D6">
        <w:rPr/>
        <w:t>reality in</w:t>
      </w:r>
      <w:r w:rsidR="0EE5B5D6">
        <w:rPr/>
        <w:t xml:space="preserve"> </w:t>
      </w:r>
      <w:r w:rsidR="0EE5B5D6">
        <w:rPr/>
        <w:t>in a</w:t>
      </w:r>
      <w:r w:rsidR="0EE5B5D6">
        <w:rPr/>
        <w:t xml:space="preserve"> in a rural setting.</w:t>
      </w:r>
      <w:r w:rsidR="5B4A0E0C">
        <w:rPr/>
        <w:t xml:space="preserve"> </w:t>
      </w:r>
      <w:r w:rsidR="0EE5B5D6">
        <w:rPr/>
        <w:t>I</w:t>
      </w:r>
      <w:r w:rsidR="4A4A4DB8">
        <w:rPr/>
        <w:t>t</w:t>
      </w:r>
      <w:r w:rsidR="0EE5B5D6">
        <w:rPr/>
        <w:t xml:space="preserve"> may have </w:t>
      </w:r>
      <w:r w:rsidR="0EE5B5D6">
        <w:rPr/>
        <w:t>reflected</w:t>
      </w:r>
      <w:r w:rsidR="0EE5B5D6">
        <w:rPr/>
        <w:t xml:space="preserve"> the experience of </w:t>
      </w:r>
      <w:r w:rsidR="0EE5B5D6">
        <w:rPr/>
        <w:t>those that were</w:t>
      </w:r>
      <w:r w:rsidR="0EE5B5D6">
        <w:rPr/>
        <w:t xml:space="preserve"> that were teaching. </w:t>
      </w:r>
      <w:r w:rsidR="0EE5B5D6">
        <w:rPr/>
        <w:t>I'm</w:t>
      </w:r>
      <w:r w:rsidR="0EE5B5D6">
        <w:rPr/>
        <w:t xml:space="preserve"> looking back. That </w:t>
      </w:r>
      <w:r w:rsidR="0EE5B5D6">
        <w:rPr/>
        <w:t>probably was</w:t>
      </w:r>
      <w:r w:rsidR="0EE5B5D6">
        <w:rPr/>
        <w:t xml:space="preserve"> the case.</w:t>
      </w:r>
    </w:p>
    <w:p w:rsidR="007F55E1" w:rsidRDefault="00EE59A9" w14:paraId="4911ADF7" w14:textId="4D97AE2A">
      <w:r w:rsidRPr="073C6713" w:rsidR="0EE5B5D6">
        <w:rPr>
          <w:b w:val="1"/>
          <w:bCs w:val="1"/>
        </w:rPr>
        <w:t>Annemarie – Douglas</w:t>
      </w:r>
      <w:r>
        <w:br/>
      </w:r>
      <w:r w:rsidR="0EE5B5D6">
        <w:rPr/>
        <w:t>26:18</w:t>
      </w:r>
      <w:r>
        <w:br/>
      </w:r>
      <w:r w:rsidR="0EE5B5D6">
        <w:rPr/>
        <w:t xml:space="preserve">I think we've </w:t>
      </w:r>
      <w:r w:rsidR="0EE5B5D6">
        <w:rPr/>
        <w:t>kind of touched</w:t>
      </w:r>
      <w:r w:rsidR="0EE5B5D6">
        <w:rPr/>
        <w:t xml:space="preserve"> on this a little bit, </w:t>
      </w:r>
      <w:r w:rsidR="0EE5B5D6">
        <w:rPr/>
        <w:t>but it's</w:t>
      </w:r>
      <w:r w:rsidR="0EE5B5D6">
        <w:rPr/>
        <w:t xml:space="preserve"> the question is how have the challenges that </w:t>
      </w:r>
      <w:r w:rsidR="0EE5B5D6">
        <w:rPr/>
        <w:t>we've</w:t>
      </w:r>
      <w:r w:rsidR="0EE5B5D6">
        <w:rPr/>
        <w:t xml:space="preserve"> discussed </w:t>
      </w:r>
      <w:r w:rsidR="0EE5B5D6">
        <w:rPr/>
        <w:t>impacted</w:t>
      </w:r>
      <w:r w:rsidR="0EE5B5D6">
        <w:rPr/>
        <w:t xml:space="preserve"> your approach</w:t>
      </w:r>
      <w:r w:rsidR="58C56034">
        <w:rPr/>
        <w:t xml:space="preserve"> t</w:t>
      </w:r>
      <w:r w:rsidR="0EE5B5D6">
        <w:rPr/>
        <w:t>o your work</w:t>
      </w:r>
      <w:r w:rsidR="05BB13E2">
        <w:rPr/>
        <w:t>?</w:t>
      </w:r>
    </w:p>
    <w:p w:rsidR="007F55E1" w:rsidRDefault="00EE59A9" w14:paraId="397B49CC" w14:textId="2F3735CD">
      <w:r w:rsidRPr="073C6713" w:rsidR="0EE5B5D6">
        <w:rPr>
          <w:b w:val="1"/>
          <w:bCs w:val="1"/>
        </w:rPr>
        <w:t>Jerry – Taylor</w:t>
      </w:r>
      <w:r>
        <w:br/>
      </w:r>
      <w:r w:rsidR="0EE5B5D6">
        <w:rPr/>
        <w:t>26:59</w:t>
      </w:r>
      <w:r>
        <w:br/>
      </w:r>
      <w:r w:rsidR="0EE5B5D6">
        <w:rPr/>
        <w:t xml:space="preserve">Well, I think </w:t>
      </w:r>
      <w:r w:rsidR="0EE5B5D6">
        <w:rPr/>
        <w:t>there's</w:t>
      </w:r>
      <w:r w:rsidR="0EE5B5D6">
        <w:rPr/>
        <w:t xml:space="preserve"> a lot</w:t>
      </w:r>
      <w:r w:rsidR="7D8BE8D4">
        <w:rPr/>
        <w:t xml:space="preserve"> </w:t>
      </w:r>
      <w:r w:rsidR="0EE5B5D6">
        <w:rPr/>
        <w:t>to be said for presen</w:t>
      </w:r>
      <w:r w:rsidR="43898E7A">
        <w:rPr/>
        <w:t>ce</w:t>
      </w:r>
      <w:r w:rsidR="0EE5B5D6">
        <w:rPr/>
        <w:t>, you know.</w:t>
      </w:r>
      <w:r w:rsidR="4E8E8238">
        <w:rPr/>
        <w:t xml:space="preserve"> In rural areas</w:t>
      </w:r>
      <w:r w:rsidR="0EE5B5D6">
        <w:rPr/>
        <w:t xml:space="preserve"> I think the </w:t>
      </w:r>
      <w:r w:rsidR="0EE5B5D6">
        <w:rPr/>
        <w:t>the</w:t>
      </w:r>
      <w:r w:rsidR="0EE5B5D6">
        <w:rPr/>
        <w:t xml:space="preserve"> necessity to be willing to go wherever people are gathering</w:t>
      </w:r>
      <w:r w:rsidR="7F001C64">
        <w:rPr/>
        <w:t xml:space="preserve"> t</w:t>
      </w:r>
      <w:r w:rsidR="0EE5B5D6">
        <w:rPr/>
        <w:t>o celebrate the things the community is celebrating, to mourn the things the community is mourning, to find a way of connecting</w:t>
      </w:r>
      <w:r w:rsidR="7F001C64">
        <w:rPr/>
        <w:t xml:space="preserve"> </w:t>
      </w:r>
      <w:r w:rsidR="0E3839A5">
        <w:rPr/>
        <w:t>to</w:t>
      </w:r>
      <w:r w:rsidR="0EE5B5D6">
        <w:rPr/>
        <w:t xml:space="preserve"> </w:t>
      </w:r>
      <w:r w:rsidR="0EE5B5D6">
        <w:rPr/>
        <w:t>the gospel</w:t>
      </w:r>
      <w:r w:rsidR="7F001C64">
        <w:rPr/>
        <w:t xml:space="preserve">, </w:t>
      </w:r>
      <w:r w:rsidR="1E2BA35D">
        <w:rPr/>
        <w:t>in</w:t>
      </w:r>
      <w:r w:rsidR="0EE5B5D6">
        <w:rPr/>
        <w:t xml:space="preserve"> </w:t>
      </w:r>
      <w:r w:rsidR="0EE5B5D6">
        <w:rPr/>
        <w:t xml:space="preserve">that way, </w:t>
      </w:r>
      <w:r w:rsidR="0EE5B5D6">
        <w:rPr/>
        <w:t>whatever's</w:t>
      </w:r>
      <w:r w:rsidR="0EE5B5D6">
        <w:rPr/>
        <w:t xml:space="preserve"> going on. </w:t>
      </w:r>
      <w:r w:rsidR="0EE5B5D6">
        <w:rPr/>
        <w:t>So</w:t>
      </w:r>
      <w:r w:rsidR="0EE5B5D6">
        <w:rPr/>
        <w:t xml:space="preserve"> I think of, you know</w:t>
      </w:r>
      <w:r w:rsidR="0EE5B5D6">
        <w:rPr/>
        <w:t>,</w:t>
      </w:r>
      <w:r w:rsidR="0EE5B5D6">
        <w:rPr/>
        <w:t xml:space="preserve"> where there's been a bereavement of </w:t>
      </w:r>
      <w:r w:rsidR="639D6C90">
        <w:rPr/>
        <w:t xml:space="preserve">a </w:t>
      </w:r>
      <w:r w:rsidR="0EE5B5D6">
        <w:rPr/>
        <w:t>staff member or something at the local school</w:t>
      </w:r>
      <w:r w:rsidR="19FBB1B5">
        <w:rPr/>
        <w:t>,</w:t>
      </w:r>
      <w:r w:rsidR="0EE5B5D6">
        <w:rPr/>
        <w:t xml:space="preserve"> or if there's </w:t>
      </w:r>
      <w:r w:rsidR="0EE5B5D6">
        <w:rPr/>
        <w:t>been</w:t>
      </w:r>
      <w:r w:rsidR="721A90A8">
        <w:rPr/>
        <w:t>, i</w:t>
      </w:r>
      <w:r w:rsidR="0EE5B5D6">
        <w:rPr/>
        <w:t>f there's something going on in the community, it's a carnival weekend or it's whatever</w:t>
      </w:r>
      <w:r w:rsidR="199DC744">
        <w:rPr/>
        <w:t>...j</w:t>
      </w:r>
      <w:r w:rsidR="0EE5B5D6">
        <w:rPr/>
        <w:t xml:space="preserve">ust finding a way to be involved. </w:t>
      </w:r>
      <w:r w:rsidR="0EE5B5D6">
        <w:rPr/>
        <w:t xml:space="preserve">Sometimes that's just a case of, you know, helping out with stuff that's going on </w:t>
      </w:r>
      <w:r w:rsidR="0EE5B5D6">
        <w:rPr/>
        <w:t>anyway</w:t>
      </w:r>
      <w:r w:rsidR="145222BC">
        <w:rPr/>
        <w:t>,</w:t>
      </w:r>
      <w:r w:rsidR="145222BC">
        <w:rPr/>
        <w:t xml:space="preserve"> i</w:t>
      </w:r>
      <w:r w:rsidR="0EE5B5D6">
        <w:rPr/>
        <w:t xml:space="preserve">t might not even be directly </w:t>
      </w:r>
      <w:r w:rsidR="0EE5B5D6">
        <w:rPr/>
        <w:t>spiritual</w:t>
      </w:r>
      <w:r w:rsidR="6DB0954F">
        <w:rPr/>
        <w:t>,</w:t>
      </w:r>
      <w:r w:rsidR="6DB0954F">
        <w:rPr/>
        <w:t xml:space="preserve"> i</w:t>
      </w:r>
      <w:r w:rsidR="0EE5B5D6">
        <w:rPr/>
        <w:t xml:space="preserve">t might just be </w:t>
      </w:r>
      <w:r w:rsidR="0EE5B5D6">
        <w:rPr/>
        <w:t xml:space="preserve">service. Sometimes we </w:t>
      </w:r>
      <w:r w:rsidR="2F03285B">
        <w:rPr/>
        <w:t xml:space="preserve">can </w:t>
      </w:r>
      <w:r w:rsidR="0EE5B5D6">
        <w:rPr/>
        <w:t>leverage</w:t>
      </w:r>
      <w:r w:rsidR="0EE5B5D6">
        <w:rPr/>
        <w:t xml:space="preserve"> from that and offer something to the community that does have a specific gospel thing. But </w:t>
      </w:r>
      <w:r w:rsidR="0EE5B5D6">
        <w:rPr/>
        <w:t>you</w:t>
      </w:r>
      <w:r w:rsidR="0EE5B5D6">
        <w:rPr/>
        <w:t xml:space="preserve"> I think you just have to go with some of the rhythms of life.</w:t>
      </w:r>
      <w:r w:rsidR="78EF6603">
        <w:rPr/>
        <w:t xml:space="preserve"> </w:t>
      </w:r>
      <w:r w:rsidR="0EE5B5D6">
        <w:rPr/>
        <w:t>It's</w:t>
      </w:r>
      <w:r w:rsidR="0EE5B5D6">
        <w:rPr/>
        <w:t xml:space="preserve"> be</w:t>
      </w:r>
      <w:r w:rsidR="6E1D3E58">
        <w:rPr/>
        <w:t>ing</w:t>
      </w:r>
      <w:r w:rsidR="0EE5B5D6">
        <w:rPr/>
        <w:t xml:space="preserve"> prepared to mark some of the things that are significant in the life of the.</w:t>
      </w:r>
      <w:r w:rsidR="46735531">
        <w:rPr/>
        <w:t>..</w:t>
      </w:r>
      <w:r w:rsidR="46735531">
        <w:rPr/>
        <w:t>s</w:t>
      </w:r>
      <w:r w:rsidR="0EE5B5D6">
        <w:rPr/>
        <w:t>o</w:t>
      </w:r>
      <w:r w:rsidR="0EE5B5D6">
        <w:rPr/>
        <w:t xml:space="preserve"> </w:t>
      </w:r>
      <w:r w:rsidR="0EE5B5D6">
        <w:rPr/>
        <w:t>like</w:t>
      </w:r>
      <w:r w:rsidR="0EE5B5D6">
        <w:rPr/>
        <w:t xml:space="preserve"> you know, there are things that you can like </w:t>
      </w:r>
      <w:r w:rsidR="0EE5B5D6">
        <w:rPr/>
        <w:t>harvest</w:t>
      </w:r>
      <w:r w:rsidR="0EE5B5D6">
        <w:rPr/>
        <w:t xml:space="preserve"> type services and things like that</w:t>
      </w:r>
      <w:r w:rsidR="0EE5B5D6">
        <w:rPr/>
        <w:t xml:space="preserve"> </w:t>
      </w:r>
      <w:r w:rsidR="0EE5B5D6">
        <w:rPr/>
        <w:t>work</w:t>
      </w:r>
      <w:r w:rsidR="0EE5B5D6">
        <w:rPr/>
        <w:t xml:space="preserve"> in some communities better than others.</w:t>
      </w:r>
      <w:r w:rsidR="5C558256">
        <w:rPr/>
        <w:t xml:space="preserve"> </w:t>
      </w:r>
      <w:r w:rsidR="0EE5B5D6">
        <w:rPr/>
        <w:t>It's</w:t>
      </w:r>
      <w:r w:rsidR="0EE5B5D6">
        <w:rPr/>
        <w:t xml:space="preserve"> about knowing enough about the timings of things so that </w:t>
      </w:r>
      <w:r w:rsidR="0EE5B5D6">
        <w:rPr/>
        <w:t>you're</w:t>
      </w:r>
      <w:r w:rsidR="0EE5B5D6">
        <w:rPr/>
        <w:t xml:space="preserve"> not just putting something in and then thinking, </w:t>
      </w:r>
      <w:r w:rsidR="0EE5B5D6">
        <w:rPr/>
        <w:t>yeah</w:t>
      </w:r>
      <w:r w:rsidR="0EE5B5D6">
        <w:rPr/>
        <w:t xml:space="preserve">, but they </w:t>
      </w:r>
      <w:r w:rsidR="0EE5B5D6">
        <w:rPr/>
        <w:t>don't</w:t>
      </w:r>
      <w:r w:rsidR="0EE5B5D6">
        <w:rPr/>
        <w:t xml:space="preserve"> </w:t>
      </w:r>
      <w:r w:rsidR="0EE5B5D6">
        <w:rPr/>
        <w:t>actually do</w:t>
      </w:r>
      <w:r w:rsidR="0EE5B5D6">
        <w:rPr/>
        <w:t xml:space="preserve"> it till a month later. You know you have to kind of you have to ask the right </w:t>
      </w:r>
      <w:r w:rsidR="0EE5B5D6">
        <w:rPr/>
        <w:t>questions and</w:t>
      </w:r>
      <w:r w:rsidR="0EE5B5D6">
        <w:rPr/>
        <w:t xml:space="preserve"> get the calendar sorted out</w:t>
      </w:r>
      <w:r w:rsidR="5F034659">
        <w:rPr/>
        <w:t>.</w:t>
      </w:r>
      <w:r w:rsidR="7F42A6C5">
        <w:rPr/>
        <w:t xml:space="preserve"> </w:t>
      </w:r>
    </w:p>
    <w:p w:rsidR="007F55E1" w:rsidRDefault="00EE59A9" w14:paraId="14A5908A" w14:textId="3844AE25">
      <w:r w:rsidR="571F1B4A">
        <w:rPr/>
        <w:t>A</w:t>
      </w:r>
      <w:r w:rsidR="0EE5B5D6">
        <w:rPr/>
        <w:t xml:space="preserve">nd I think </w:t>
      </w:r>
      <w:r w:rsidR="0EE5B5D6">
        <w:rPr/>
        <w:t>it's</w:t>
      </w:r>
      <w:r w:rsidR="0EE5B5D6">
        <w:rPr/>
        <w:t xml:space="preserve"> about commitment and I think if you can.</w:t>
      </w:r>
      <w:r w:rsidR="649F7104">
        <w:rPr/>
        <w:t>..</w:t>
      </w:r>
      <w:r w:rsidR="0EE5B5D6">
        <w:rPr/>
        <w:t xml:space="preserve">Probably the most successful rural ministries that </w:t>
      </w:r>
      <w:r w:rsidR="0EE5B5D6">
        <w:rPr/>
        <w:t>I've</w:t>
      </w:r>
      <w:r w:rsidR="0EE5B5D6">
        <w:rPr/>
        <w:t xml:space="preserve"> seen have been those where </w:t>
      </w:r>
      <w:r w:rsidR="0EE5B5D6">
        <w:rPr/>
        <w:t>there's</w:t>
      </w:r>
      <w:r w:rsidR="0EE5B5D6">
        <w:rPr/>
        <w:t xml:space="preserve"> been quite a commitment to staying for quite a while as well and being satisfied even when those things can be quite small, you know, and </w:t>
      </w:r>
      <w:r w:rsidR="0EE5B5D6">
        <w:rPr/>
        <w:t>aren't</w:t>
      </w:r>
      <w:r w:rsidR="0EE5B5D6">
        <w:rPr/>
        <w:t xml:space="preserve"> always </w:t>
      </w:r>
      <w:r w:rsidR="0EE5B5D6">
        <w:rPr/>
        <w:t>immediately</w:t>
      </w:r>
      <w:r w:rsidR="0EE5B5D6">
        <w:rPr/>
        <w:t xml:space="preserve"> rewarding</w:t>
      </w:r>
      <w:r w:rsidR="08AE2DC9">
        <w:rPr/>
        <w:t>, b</w:t>
      </w:r>
      <w:r w:rsidR="0EE5B5D6">
        <w:rPr/>
        <w:t>ut you know, seeing two or three cycles of pupils go through the local primary school or whatever and, you know, being willing to continue to run your group for years, even when the volunteers are getting a bit tired</w:t>
      </w:r>
      <w:r w:rsidR="2151BA3C">
        <w:rPr/>
        <w:t xml:space="preserve"> a</w:t>
      </w:r>
      <w:r w:rsidR="0EE5B5D6">
        <w:rPr/>
        <w:t xml:space="preserve">nd that longevity thing, I </w:t>
      </w:r>
      <w:r w:rsidR="0EE5B5D6">
        <w:rPr/>
        <w:t>think</w:t>
      </w:r>
      <w:r w:rsidR="0EE5B5D6">
        <w:rPr/>
        <w:t xml:space="preserve"> is quite important.</w:t>
      </w:r>
    </w:p>
    <w:p w:rsidR="007F55E1" w:rsidRDefault="00EE59A9" w14:paraId="2EA6C5FE" w14:textId="1AE5F7A6">
      <w:r w:rsidRPr="073C6713" w:rsidR="0EE5B5D6">
        <w:rPr>
          <w:b w:val="1"/>
          <w:bCs w:val="1"/>
        </w:rPr>
        <w:t>Annemarie – Douglas</w:t>
      </w:r>
      <w:r>
        <w:br/>
      </w:r>
      <w:r w:rsidR="0EE5B5D6">
        <w:rPr/>
        <w:t>29:10</w:t>
      </w:r>
      <w:r>
        <w:br/>
      </w:r>
      <w:r w:rsidR="0EE5B5D6">
        <w:rPr/>
        <w:t>How have you seen rural ministry change over your time?</w:t>
      </w:r>
    </w:p>
    <w:p w:rsidR="007F55E1" w:rsidRDefault="00EE59A9" w14:paraId="6373A053" w14:textId="5A8BBDF9">
      <w:r w:rsidRPr="073C6713" w:rsidR="0EE5B5D6">
        <w:rPr>
          <w:b w:val="1"/>
          <w:bCs w:val="1"/>
        </w:rPr>
        <w:t>Jerry – Taylor</w:t>
      </w:r>
      <w:r>
        <w:br/>
      </w:r>
      <w:r w:rsidR="0EE5B5D6">
        <w:rPr/>
        <w:t>29:31</w:t>
      </w:r>
      <w:r>
        <w:br/>
      </w:r>
      <w:r w:rsidR="0EE5B5D6">
        <w:rPr/>
        <w:t>I think the biggest single thing would be the number of</w:t>
      </w:r>
      <w:r w:rsidR="42530098">
        <w:rPr/>
        <w:t>...</w:t>
      </w:r>
      <w:r w:rsidR="0EE5B5D6">
        <w:rPr/>
        <w:t>there's probably two things</w:t>
      </w:r>
      <w:r w:rsidR="5AD7BE36">
        <w:rPr/>
        <w:t>...o</w:t>
      </w:r>
      <w:r w:rsidR="0EE5B5D6">
        <w:rPr/>
        <w:t xml:space="preserve">ne would be the number of churches and ministers, so increasingly the same group of people are covering a much wider area just because of general church decline and you know lack of resources </w:t>
      </w:r>
      <w:r w:rsidR="0EE5B5D6">
        <w:rPr/>
        <w:t>to</w:t>
      </w:r>
      <w:r w:rsidR="36C17EB1">
        <w:rPr/>
        <w:t xml:space="preserve"> </w:t>
      </w:r>
      <w:r w:rsidR="0EE5B5D6">
        <w:rPr/>
        <w:t xml:space="preserve">be able to replace ministers and so on. So </w:t>
      </w:r>
      <w:r w:rsidR="0EE5B5D6">
        <w:rPr/>
        <w:t>actually</w:t>
      </w:r>
      <w:r w:rsidR="0EE5B5D6">
        <w:rPr/>
        <w:t xml:space="preserve"> that </w:t>
      </w:r>
      <w:r w:rsidR="0EE5B5D6">
        <w:rPr/>
        <w:t>happened in</w:t>
      </w:r>
      <w:r w:rsidR="0EE5B5D6">
        <w:rPr/>
        <w:t xml:space="preserve"> in England</w:t>
      </w:r>
      <w:r w:rsidR="1D994AAB">
        <w:rPr/>
        <w:t>,</w:t>
      </w:r>
      <w:r w:rsidR="0EE5B5D6">
        <w:rPr/>
        <w:t xml:space="preserve"> that's </w:t>
      </w:r>
      <w:r w:rsidR="0EE5B5D6">
        <w:rPr/>
        <w:t>happening up</w:t>
      </w:r>
      <w:r w:rsidR="0EE5B5D6">
        <w:rPr/>
        <w:t xml:space="preserve"> here. </w:t>
      </w:r>
      <w:r w:rsidR="0EE5B5D6">
        <w:rPr/>
        <w:t>We're</w:t>
      </w:r>
      <w:r w:rsidR="0EE5B5D6">
        <w:rPr/>
        <w:t xml:space="preserve"> trying to buck that </w:t>
      </w:r>
      <w:r w:rsidR="0EE5B5D6">
        <w:rPr/>
        <w:t>trend</w:t>
      </w:r>
      <w:r w:rsidR="5C29FF81">
        <w:rPr/>
        <w:t xml:space="preserve"> b</w:t>
      </w:r>
      <w:r w:rsidR="0EE5B5D6">
        <w:rPr/>
        <w:t xml:space="preserve">ut the local, you know, the Church of Scotland very much is that </w:t>
      </w:r>
      <w:r w:rsidR="0EE5B5D6">
        <w:rPr/>
        <w:t>that's</w:t>
      </w:r>
      <w:r w:rsidR="0EE5B5D6">
        <w:rPr/>
        <w:t xml:space="preserve"> happening.</w:t>
      </w:r>
      <w:r w:rsidR="4D0299BF">
        <w:rPr/>
        <w:t xml:space="preserve"> </w:t>
      </w:r>
      <w:r w:rsidR="599668D1">
        <w:rPr/>
        <w:t>So</w:t>
      </w:r>
      <w:r w:rsidR="0EE5B5D6">
        <w:rPr/>
        <w:t xml:space="preserve"> what </w:t>
      </w:r>
      <w:r w:rsidR="0EE5B5D6">
        <w:rPr/>
        <w:t>we're</w:t>
      </w:r>
      <w:r w:rsidR="0EE5B5D6">
        <w:rPr/>
        <w:t xml:space="preserve"> seeing is people are suddenly becoming</w:t>
      </w:r>
      <w:r w:rsidR="2DBF181C">
        <w:rPr/>
        <w:t>...</w:t>
      </w:r>
      <w:r w:rsidR="0EE5B5D6">
        <w:rPr/>
        <w:t xml:space="preserve"> so in Betty Hill, which is one of our two communities, the Church of Scotland</w:t>
      </w:r>
      <w:r w:rsidR="4ADF64E2">
        <w:rPr/>
        <w:t xml:space="preserve"> m</w:t>
      </w:r>
      <w:r w:rsidR="0EE5B5D6">
        <w:rPr/>
        <w:t xml:space="preserve">inister announced she was resigning and three weeks later, the door of the church closed. And that community, even though there </w:t>
      </w:r>
      <w:r w:rsidR="0EE5B5D6">
        <w:rPr/>
        <w:t>was</w:t>
      </w:r>
      <w:r w:rsidR="0EE5B5D6">
        <w:rPr/>
        <w:t xml:space="preserve"> 20 people or whatever going to the church</w:t>
      </w:r>
      <w:r w:rsidR="0EE5B5D6">
        <w:rPr/>
        <w:t>, they</w:t>
      </w:r>
      <w:r w:rsidR="0EE5B5D6">
        <w:rPr/>
        <w:t xml:space="preserve"> </w:t>
      </w:r>
      <w:r w:rsidR="0EE5B5D6">
        <w:rPr/>
        <w:t>didn't</w:t>
      </w:r>
      <w:r w:rsidR="0EE5B5D6">
        <w:rPr/>
        <w:t xml:space="preserve"> continue services. They just stopped</w:t>
      </w:r>
      <w:r w:rsidR="5A71F444">
        <w:rPr/>
        <w:t xml:space="preserve"> a</w:t>
      </w:r>
      <w:r w:rsidR="0EE5B5D6">
        <w:rPr/>
        <w:t xml:space="preserve">nd so </w:t>
      </w:r>
      <w:r w:rsidR="0EE5B5D6">
        <w:rPr/>
        <w:t>you've</w:t>
      </w:r>
      <w:r w:rsidR="0EE5B5D6">
        <w:rPr/>
        <w:t xml:space="preserve"> got that constant challenge of the area that where the gospel light is trying to shine into is getting bigger and bigger and the number of people trying to shine into it are </w:t>
      </w:r>
      <w:r w:rsidR="0EE5B5D6">
        <w:rPr/>
        <w:t>fewer and fewer</w:t>
      </w:r>
      <w:r w:rsidR="0EE5B5D6">
        <w:rPr/>
        <w:t xml:space="preserve">. </w:t>
      </w:r>
    </w:p>
    <w:p w:rsidR="007F55E1" w:rsidRDefault="00EE59A9" w14:paraId="2ED9CACD" w14:textId="6174EFE6">
      <w:r w:rsidR="0EE5B5D6">
        <w:rPr/>
        <w:t>And then the other thing which I think I probably touched on earlier in another question was</w:t>
      </w:r>
      <w:r w:rsidR="5D7B2FA4">
        <w:rPr/>
        <w:t>, p</w:t>
      </w:r>
      <w:r w:rsidR="0EE5B5D6">
        <w:rPr/>
        <w:t xml:space="preserve">articularly when I was in Leicestershire the number of people that are using what previously have been unfashionable kind of in the sticks, rural communities to be sort of to have more space if you like for </w:t>
      </w:r>
      <w:r w:rsidR="0EE5B5D6">
        <w:rPr/>
        <w:t>there</w:t>
      </w:r>
      <w:r w:rsidR="0EE5B5D6">
        <w:rPr/>
        <w:t xml:space="preserve"> families and</w:t>
      </w:r>
      <w:r w:rsidR="0EE5B5D6">
        <w:rPr/>
        <w:t xml:space="preserve"> pursuits and whatever, and so often people they're only seeing in the weekend, you know, more commuters</w:t>
      </w:r>
      <w:r w:rsidR="0EE5B5D6">
        <w:rPr/>
        <w:t xml:space="preserve"> and so on.</w:t>
      </w:r>
      <w:r w:rsidR="77E90740">
        <w:rPr/>
        <w:t xml:space="preserve"> </w:t>
      </w:r>
      <w:r w:rsidR="0EE5B5D6">
        <w:rPr/>
        <w:t xml:space="preserve">Particularly, I think with </w:t>
      </w:r>
      <w:r w:rsidR="0EE5B5D6">
        <w:rPr/>
        <w:t>the digitalization</w:t>
      </w:r>
      <w:r w:rsidR="0EE5B5D6">
        <w:rPr/>
        <w:t xml:space="preserve">, you know, people are aware of, you know, their abilities to spend more time in that environment as well though. </w:t>
      </w:r>
      <w:r w:rsidR="0EE5B5D6">
        <w:rPr/>
        <w:t>So</w:t>
      </w:r>
      <w:r w:rsidR="0EE5B5D6">
        <w:rPr/>
        <w:t xml:space="preserve"> some of them would be around during the week more because </w:t>
      </w:r>
      <w:r w:rsidR="0EE5B5D6">
        <w:rPr/>
        <w:t>they'd</w:t>
      </w:r>
      <w:r w:rsidR="0EE5B5D6">
        <w:rPr/>
        <w:t xml:space="preserve"> be working from home, running their own businesses and stuff like that. </w:t>
      </w:r>
      <w:r w:rsidR="0EE5B5D6">
        <w:rPr/>
        <w:t>So</w:t>
      </w:r>
      <w:r w:rsidR="0EE5B5D6">
        <w:rPr/>
        <w:t xml:space="preserve"> I think the entrepreneur thing commuting thing, house price thing on the secular, so </w:t>
      </w:r>
      <w:r w:rsidR="0EE5B5D6">
        <w:rPr/>
        <w:t>that's</w:t>
      </w:r>
      <w:r w:rsidR="0EE5B5D6">
        <w:rPr/>
        <w:t xml:space="preserve"> that community. Well, </w:t>
      </w:r>
      <w:r w:rsidR="0EE5B5D6">
        <w:rPr/>
        <w:t>that's</w:t>
      </w:r>
      <w:r w:rsidR="0EE5B5D6">
        <w:rPr/>
        <w:t xml:space="preserve"> all changed, but also the church's response to that</w:t>
      </w:r>
      <w:r w:rsidR="7B776E82">
        <w:rPr/>
        <w:t xml:space="preserve"> h</w:t>
      </w:r>
      <w:r w:rsidR="0EE5B5D6">
        <w:rPr/>
        <w:t xml:space="preserve">as </w:t>
      </w:r>
      <w:r w:rsidR="0EE5B5D6">
        <w:rPr/>
        <w:t>actually largely</w:t>
      </w:r>
      <w:r w:rsidR="0EE5B5D6">
        <w:rPr/>
        <w:t xml:space="preserve"> been particularly the older mixed denominations </w:t>
      </w:r>
      <w:r w:rsidR="0EE5B5D6">
        <w:rPr/>
        <w:t>pretty much pulling</w:t>
      </w:r>
      <w:r w:rsidR="0EE5B5D6">
        <w:rPr/>
        <w:t xml:space="preserve"> out of rural communities</w:t>
      </w:r>
      <w:r w:rsidR="024040F8">
        <w:rPr/>
        <w:t xml:space="preserve"> a</w:t>
      </w:r>
      <w:r w:rsidR="0EE5B5D6">
        <w:rPr/>
        <w:t xml:space="preserve">nd no longer being that reliable, you know </w:t>
      </w:r>
      <w:r w:rsidR="0EE5B5D6">
        <w:rPr/>
        <w:t>there's a</w:t>
      </w:r>
      <w:r w:rsidR="0EE5B5D6">
        <w:rPr/>
        <w:t xml:space="preserve"> presence in every village, every hamlet kind of thing.</w:t>
      </w:r>
    </w:p>
    <w:p w:rsidR="007F55E1" w:rsidRDefault="00EE59A9" w14:paraId="7445E76C" w14:textId="13DB8386">
      <w:r w:rsidRPr="073C6713" w:rsidR="0EE5B5D6">
        <w:rPr>
          <w:b w:val="1"/>
          <w:bCs w:val="1"/>
        </w:rPr>
        <w:t>Annemarie – Douglas</w:t>
      </w:r>
      <w:r>
        <w:br/>
      </w:r>
      <w:r w:rsidR="0EE5B5D6">
        <w:rPr/>
        <w:t>31:39</w:t>
      </w:r>
      <w:r>
        <w:br/>
      </w:r>
      <w:r w:rsidR="0EE5B5D6">
        <w:rPr/>
        <w:t>Yeah.</w:t>
      </w:r>
      <w:r w:rsidR="402CF53B">
        <w:rPr/>
        <w:t xml:space="preserve"> </w:t>
      </w:r>
      <w:r w:rsidR="0EE5B5D6">
        <w:rPr/>
        <w:t>What advice would you give to someone currently considering or</w:t>
      </w:r>
      <w:r w:rsidR="152DA923">
        <w:rPr/>
        <w:t xml:space="preserve"> n</w:t>
      </w:r>
      <w:r w:rsidR="0EE5B5D6">
        <w:rPr/>
        <w:t>ew to serving in rural ministry.</w:t>
      </w:r>
    </w:p>
    <w:p w:rsidR="007F55E1" w:rsidRDefault="00EE59A9" w14:paraId="6F7F747B" w14:textId="3915069C">
      <w:r w:rsidRPr="073C6713" w:rsidR="0EE5B5D6">
        <w:rPr>
          <w:b w:val="1"/>
          <w:bCs w:val="1"/>
        </w:rPr>
        <w:t>Jerry – Taylor</w:t>
      </w:r>
      <w:r>
        <w:br/>
      </w:r>
      <w:r w:rsidR="0EE5B5D6">
        <w:rPr/>
        <w:t>32:00</w:t>
      </w:r>
      <w:r>
        <w:br/>
      </w:r>
      <w:r w:rsidR="0EE5B5D6">
        <w:rPr/>
        <w:t>I would say</w:t>
      </w:r>
      <w:r w:rsidR="5761A6F7">
        <w:rPr/>
        <w:t xml:space="preserve"> d</w:t>
      </w:r>
      <w:r w:rsidR="0EE5B5D6">
        <w:rPr/>
        <w:t xml:space="preserve">o it. I would say, but I would want to make sure that they had a genuine love for Christ and a love for </w:t>
      </w:r>
      <w:r w:rsidR="266F4CCF">
        <w:rPr/>
        <w:t>H</w:t>
      </w:r>
      <w:r w:rsidR="0EE5B5D6">
        <w:rPr/>
        <w:t>is people and a love for communities, a willingness to get involved in stuff that they might not have been involved in before</w:t>
      </w:r>
      <w:r w:rsidR="73FAA6F6">
        <w:rPr/>
        <w:t>, a</w:t>
      </w:r>
      <w:r w:rsidR="0EE5B5D6">
        <w:rPr/>
        <w:t>n understanding that things might take a lot of time.</w:t>
      </w:r>
      <w:r w:rsidR="5761A6F7">
        <w:rPr/>
        <w:t xml:space="preserve"> </w:t>
      </w:r>
      <w:r w:rsidR="0EE5B5D6">
        <w:rPr/>
        <w:t>And</w:t>
      </w:r>
      <w:r w:rsidR="5761A6F7">
        <w:rPr/>
        <w:t xml:space="preserve"> </w:t>
      </w:r>
      <w:r w:rsidR="0EE5B5D6">
        <w:rPr/>
        <w:t xml:space="preserve">I would </w:t>
      </w:r>
      <w:r w:rsidR="0EE5B5D6">
        <w:rPr/>
        <w:t xml:space="preserve">advise </w:t>
      </w:r>
      <w:r w:rsidR="0EE5B5D6">
        <w:rPr/>
        <w:t>them to</w:t>
      </w:r>
      <w:r w:rsidR="0EE5B5D6">
        <w:rPr/>
        <w:t xml:space="preserve"> </w:t>
      </w:r>
      <w:r w:rsidR="0EE5B5D6">
        <w:rPr/>
        <w:t>seek</w:t>
      </w:r>
      <w:r w:rsidR="0EE5B5D6">
        <w:rPr/>
        <w:t xml:space="preserve"> to</w:t>
      </w:r>
      <w:r w:rsidR="5761A6F7">
        <w:rPr/>
        <w:t xml:space="preserve"> t</w:t>
      </w:r>
      <w:r w:rsidR="0EE5B5D6">
        <w:rPr/>
        <w:t>ry and partner with others in the same sphere of ministry</w:t>
      </w:r>
      <w:r w:rsidR="1290264F">
        <w:rPr/>
        <w:t xml:space="preserve"> a</w:t>
      </w:r>
      <w:r w:rsidR="0EE5B5D6">
        <w:rPr/>
        <w:t xml:space="preserve">nd to be willing to travel or to, you know, make the time to meet those people, to pray with them, to share the kind of </w:t>
      </w:r>
      <w:r w:rsidR="0EE5B5D6">
        <w:rPr/>
        <w:t>challenges and frustrations</w:t>
      </w:r>
      <w:r w:rsidR="0EE5B5D6">
        <w:rPr/>
        <w:t xml:space="preserve"> and joys that </w:t>
      </w:r>
      <w:r w:rsidR="0EE5B5D6">
        <w:rPr/>
        <w:t>we're</w:t>
      </w:r>
      <w:r w:rsidR="0EE5B5D6">
        <w:rPr/>
        <w:t xml:space="preserve"> sort of bringing out now a little bit.</w:t>
      </w:r>
      <w:r w:rsidR="3D85449D">
        <w:rPr/>
        <w:t xml:space="preserve"> </w:t>
      </w:r>
      <w:r w:rsidR="0EE5B5D6">
        <w:rPr/>
        <w:t>But I would also probably raise that point as well about</w:t>
      </w:r>
      <w:r w:rsidR="24BEF156">
        <w:rPr/>
        <w:t>,</w:t>
      </w:r>
      <w:r w:rsidR="0EE5B5D6">
        <w:rPr/>
        <w:t xml:space="preserve"> just remember </w:t>
      </w:r>
      <w:r w:rsidR="0EE5B5D6">
        <w:rPr/>
        <w:t>every</w:t>
      </w:r>
      <w:r w:rsidR="0EE5B5D6">
        <w:rPr/>
        <w:t xml:space="preserve">, you know, one </w:t>
      </w:r>
      <w:r w:rsidR="0EE5B5D6">
        <w:rPr/>
        <w:t>soul,</w:t>
      </w:r>
      <w:r w:rsidR="0EE5B5D6">
        <w:rPr/>
        <w:t xml:space="preserve"> one person is one person, you know.</w:t>
      </w:r>
      <w:r w:rsidR="3D85449D">
        <w:rPr/>
        <w:t xml:space="preserve"> </w:t>
      </w:r>
      <w:r w:rsidR="0EE5B5D6">
        <w:rPr/>
        <w:t xml:space="preserve">You </w:t>
      </w:r>
      <w:r w:rsidR="0EE5B5D6">
        <w:rPr/>
        <w:t>have to</w:t>
      </w:r>
      <w:r w:rsidR="0EE5B5D6">
        <w:rPr/>
        <w:t xml:space="preserve"> have a different attitude towards numbers.</w:t>
      </w:r>
      <w:r>
        <w:br/>
      </w:r>
    </w:p>
    <w:p w:rsidR="007F55E1" w:rsidRDefault="00EE59A9" w14:paraId="38CC08FB" w14:textId="25210D52">
      <w:r w:rsidR="0EE5B5D6">
        <w:rPr/>
        <w:t xml:space="preserve">I would say also though </w:t>
      </w:r>
      <w:r w:rsidR="0EE5B5D6">
        <w:rPr/>
        <w:t>don't</w:t>
      </w:r>
      <w:r w:rsidR="3D85449D">
        <w:rPr/>
        <w:t xml:space="preserve"> l</w:t>
      </w:r>
      <w:r w:rsidR="0EE5B5D6">
        <w:rPr/>
        <w:t>ose sight of the</w:t>
      </w:r>
      <w:r w:rsidR="3D85449D">
        <w:rPr/>
        <w:t xml:space="preserve"> o</w:t>
      </w:r>
      <w:r w:rsidR="0EE5B5D6">
        <w:rPr/>
        <w:t>f the gospel and the distinctiveness of Christian discipleship</w:t>
      </w:r>
      <w:r w:rsidR="1927C685">
        <w:rPr/>
        <w:t>,</w:t>
      </w:r>
      <w:r w:rsidR="0EE5B5D6">
        <w:rPr/>
        <w:t xml:space="preserve"> because one of the challenges in rural areas </w:t>
      </w:r>
      <w:r w:rsidR="031879C3">
        <w:rPr/>
        <w:t xml:space="preserve">is </w:t>
      </w:r>
      <w:r w:rsidR="0EE5B5D6">
        <w:rPr/>
        <w:t>that everything</w:t>
      </w:r>
      <w:r w:rsidR="73694AE1">
        <w:rPr/>
        <w:t xml:space="preserve"> can</w:t>
      </w:r>
      <w:r w:rsidR="0EE5B5D6">
        <w:rPr/>
        <w:t xml:space="preserve"> </w:t>
      </w:r>
      <w:r w:rsidR="0EE5B5D6">
        <w:rPr/>
        <w:t>mould</w:t>
      </w:r>
      <w:r w:rsidR="0EE5B5D6">
        <w:rPr/>
        <w:t xml:space="preserve"> together. I think when you ask the Community it's really interesting question to ask the Community or even to ask the church within the Community when they look at you or when they think of the church in </w:t>
      </w:r>
      <w:r w:rsidR="0EE5B5D6">
        <w:rPr/>
        <w:t>Thurlaston</w:t>
      </w:r>
      <w:r w:rsidR="0EE5B5D6">
        <w:rPr/>
        <w:t xml:space="preserve"> as the old village was, or the church in Be</w:t>
      </w:r>
      <w:r w:rsidR="1B77E3B9">
        <w:rPr/>
        <w:t>tt</w:t>
      </w:r>
      <w:r w:rsidR="0EE5B5D6">
        <w:rPr/>
        <w:t>y Hill</w:t>
      </w:r>
      <w:r w:rsidR="2DC394B5">
        <w:rPr/>
        <w:t>, w</w:t>
      </w:r>
      <w:r w:rsidR="0EE5B5D6">
        <w:rPr/>
        <w:t xml:space="preserve">hat are they seeing? What do they think </w:t>
      </w:r>
      <w:r w:rsidR="0EE5B5D6">
        <w:rPr/>
        <w:t>of</w:t>
      </w:r>
      <w:r w:rsidR="0EE5B5D6">
        <w:rPr/>
        <w:t xml:space="preserve"> </w:t>
      </w:r>
      <w:r w:rsidR="0EE5B5D6">
        <w:rPr/>
        <w:t>immediately</w:t>
      </w:r>
      <w:r w:rsidR="0EE5B5D6">
        <w:rPr/>
        <w:t>? Is it the building? Is it an institution?</w:t>
      </w:r>
      <w:r w:rsidR="0F320298">
        <w:rPr/>
        <w:t xml:space="preserve"> </w:t>
      </w:r>
      <w:r w:rsidR="0EE5B5D6">
        <w:rPr/>
        <w:t xml:space="preserve">Is it religion? </w:t>
      </w:r>
      <w:r w:rsidR="682BE2F9">
        <w:rPr/>
        <w:t>O</w:t>
      </w:r>
      <w:r w:rsidR="0EE5B5D6">
        <w:rPr/>
        <w:t xml:space="preserve">r is it a people who are just who are </w:t>
      </w:r>
      <w:r w:rsidR="0EE5B5D6">
        <w:rPr/>
        <w:t>in</w:t>
      </w:r>
      <w:r w:rsidR="0EE5B5D6">
        <w:rPr/>
        <w:t xml:space="preserve"> but who are in but not of</w:t>
      </w:r>
      <w:r w:rsidR="237E5D33">
        <w:rPr/>
        <w:t xml:space="preserve"> t</w:t>
      </w:r>
      <w:r w:rsidR="0EE5B5D6">
        <w:rPr/>
        <w:t xml:space="preserve">his community, you know, and I think that </w:t>
      </w:r>
      <w:r w:rsidR="0EE5B5D6">
        <w:rPr/>
        <w:t>that's</w:t>
      </w:r>
      <w:r w:rsidR="0EE5B5D6">
        <w:rPr/>
        <w:t xml:space="preserve"> the thing you </w:t>
      </w:r>
      <w:r w:rsidR="0EE5B5D6">
        <w:rPr/>
        <w:t>have to</w:t>
      </w:r>
      <w:r w:rsidR="0EE5B5D6">
        <w:rPr/>
        <w:t xml:space="preserve"> watch out for in rural</w:t>
      </w:r>
      <w:r w:rsidR="059579E3">
        <w:rPr/>
        <w:t xml:space="preserve"> communities</w:t>
      </w:r>
      <w:r w:rsidR="0EE5B5D6">
        <w:rPr/>
        <w:t xml:space="preserve">. You want to get involved in </w:t>
      </w:r>
      <w:r w:rsidR="0EE5B5D6">
        <w:rPr/>
        <w:t>more and more</w:t>
      </w:r>
      <w:r w:rsidR="0EE5B5D6">
        <w:rPr/>
        <w:t xml:space="preserve"> of the regular life of the community. You want to break down </w:t>
      </w:r>
      <w:r w:rsidR="0EE5B5D6">
        <w:rPr/>
        <w:t>barriers,</w:t>
      </w:r>
      <w:r w:rsidR="0EE5B5D6">
        <w:rPr/>
        <w:t xml:space="preserve"> you want to be seen to be supporting community events and whatever. But you still need to </w:t>
      </w:r>
      <w:r w:rsidR="0EE5B5D6">
        <w:rPr/>
        <w:t>retain</w:t>
      </w:r>
      <w:r w:rsidR="0EE5B5D6">
        <w:rPr/>
        <w:t xml:space="preserve"> that credible witness</w:t>
      </w:r>
      <w:r w:rsidR="0EE5B5D6">
        <w:rPr/>
        <w:t>, that</w:t>
      </w:r>
      <w:r w:rsidR="0EE5B5D6">
        <w:rPr/>
        <w:t xml:space="preserve"> saltiness, you know, </w:t>
      </w:r>
      <w:r w:rsidR="0EE5B5D6">
        <w:rPr/>
        <w:t>it's</w:t>
      </w:r>
      <w:r w:rsidR="0EE5B5D6">
        <w:rPr/>
        <w:t xml:space="preserve"> not just another club. </w:t>
      </w:r>
      <w:r w:rsidR="0EE5B5D6">
        <w:rPr/>
        <w:t>It's</w:t>
      </w:r>
      <w:r w:rsidR="0EE5B5D6">
        <w:rPr/>
        <w:t xml:space="preserve"> not like the village</w:t>
      </w:r>
      <w:r w:rsidR="043D1E2D">
        <w:rPr/>
        <w:t xml:space="preserve"> hall</w:t>
      </w:r>
      <w:r w:rsidR="0EE5B5D6">
        <w:rPr/>
        <w:t xml:space="preserve"> committee. </w:t>
      </w:r>
      <w:r w:rsidR="0EE5B5D6">
        <w:rPr/>
        <w:t>It's</w:t>
      </w:r>
      <w:r w:rsidR="0EE5B5D6">
        <w:rPr/>
        <w:t xml:space="preserve"> not like</w:t>
      </w:r>
      <w:r w:rsidR="061605BC">
        <w:rPr/>
        <w:t xml:space="preserve"> t</w:t>
      </w:r>
      <w:r w:rsidR="0EE5B5D6">
        <w:rPr/>
        <w:t xml:space="preserve">he Rotary Club. </w:t>
      </w:r>
      <w:r w:rsidR="0EE5B5D6">
        <w:rPr/>
        <w:t>It's</w:t>
      </w:r>
      <w:r w:rsidR="0EE5B5D6">
        <w:rPr/>
        <w:t xml:space="preserve"> not like the young farmers, you know.</w:t>
      </w:r>
      <w:r w:rsidR="586FBEAB">
        <w:rPr/>
        <w:t xml:space="preserve"> </w:t>
      </w:r>
      <w:r w:rsidR="0EE5B5D6">
        <w:rPr/>
        <w:t xml:space="preserve">The church is very </w:t>
      </w:r>
      <w:r w:rsidR="0EE5B5D6">
        <w:rPr/>
        <w:t>different</w:t>
      </w:r>
      <w:r w:rsidR="0EE5B5D6">
        <w:rPr/>
        <w:t xml:space="preserve"> and </w:t>
      </w:r>
      <w:r w:rsidR="0EE5B5D6">
        <w:rPr/>
        <w:t>it's</w:t>
      </w:r>
      <w:r w:rsidR="0EE5B5D6">
        <w:rPr/>
        <w:t xml:space="preserve"> holding those two things in</w:t>
      </w:r>
      <w:r w:rsidR="631FC529">
        <w:rPr/>
        <w:t xml:space="preserve"> </w:t>
      </w:r>
      <w:r w:rsidR="0EE5B5D6">
        <w:rPr/>
        <w:t>ten</w:t>
      </w:r>
      <w:r w:rsidR="678847AC">
        <w:rPr/>
        <w:t>s</w:t>
      </w:r>
      <w:r w:rsidR="0EE5B5D6">
        <w:rPr/>
        <w:t xml:space="preserve">ion. </w:t>
      </w:r>
      <w:r w:rsidR="0EE5B5D6">
        <w:rPr/>
        <w:t>That's</w:t>
      </w:r>
      <w:r w:rsidR="0EE5B5D6">
        <w:rPr/>
        <w:t xml:space="preserve"> what I would </w:t>
      </w:r>
      <w:r w:rsidR="0EE5B5D6">
        <w:rPr/>
        <w:t>advise people to</w:t>
      </w:r>
      <w:r w:rsidR="0EE5B5D6">
        <w:rPr/>
        <w:t xml:space="preserve"> do</w:t>
      </w:r>
      <w:r w:rsidR="0738D629">
        <w:rPr/>
        <w:t>,</w:t>
      </w:r>
      <w:r w:rsidR="0EE5B5D6">
        <w:rPr/>
        <w:t xml:space="preserve"> to do that in a</w:t>
      </w:r>
      <w:r w:rsidR="7107B104">
        <w:rPr/>
        <w:t>n</w:t>
      </w:r>
      <w:r w:rsidR="0EE5B5D6">
        <w:rPr/>
        <w:t xml:space="preserve"> authentically Christian way.</w:t>
      </w:r>
      <w:r w:rsidR="7BA9FBEC">
        <w:rPr/>
        <w:t xml:space="preserve"> </w:t>
      </w:r>
      <w:r w:rsidR="0EE5B5D6">
        <w:rPr/>
        <w:t>Get stuck in like you, but this community is everything to you</w:t>
      </w:r>
      <w:r w:rsidR="01E6B5AF">
        <w:rPr/>
        <w:t>,</w:t>
      </w:r>
      <w:r w:rsidR="0EE5B5D6">
        <w:rPr/>
        <w:t xml:space="preserve"> but</w:t>
      </w:r>
      <w:r w:rsidR="0EE5B5D6">
        <w:rPr/>
        <w:t xml:space="preserve"> remember who you are. Does that make sense?</w:t>
      </w:r>
    </w:p>
    <w:p w:rsidR="007F55E1" w:rsidP="073C6713" w:rsidRDefault="00EE59A9" w14:paraId="14563F03" w14:textId="5A33C6D6">
      <w:pPr>
        <w:pStyle w:val="Normal"/>
        <w:suppressLineNumbers w:val="0"/>
        <w:bidi w:val="0"/>
        <w:spacing w:before="0" w:beforeAutospacing="off" w:after="200" w:afterAutospacing="off" w:line="276" w:lineRule="auto"/>
        <w:ind w:left="0" w:right="0"/>
        <w:jc w:val="left"/>
      </w:pPr>
      <w:r w:rsidRPr="073C6713" w:rsidR="0EE5B5D6">
        <w:rPr>
          <w:b w:val="1"/>
          <w:bCs w:val="1"/>
        </w:rPr>
        <w:t>Annemarie – Douglas</w:t>
      </w:r>
      <w:r>
        <w:br/>
      </w:r>
      <w:r w:rsidR="0EE5B5D6">
        <w:rPr/>
        <w:t>34:38</w:t>
      </w:r>
      <w:r>
        <w:br/>
      </w:r>
      <w:r w:rsidR="0EE5B5D6">
        <w:rPr/>
        <w:t xml:space="preserve">It does. It does. </w:t>
      </w:r>
      <w:r w:rsidR="0EE5B5D6">
        <w:rPr/>
        <w:t>It's</w:t>
      </w:r>
      <w:r w:rsidR="0EE5B5D6">
        <w:rPr/>
        <w:t xml:space="preserve"> </w:t>
      </w:r>
      <w:r w:rsidR="0EE5B5D6">
        <w:rPr/>
        <w:t>very powerful</w:t>
      </w:r>
      <w:r w:rsidR="0EE5B5D6">
        <w:rPr/>
        <w:t>.</w:t>
      </w:r>
      <w:r w:rsidR="1FC9AEA7">
        <w:rPr/>
        <w:t xml:space="preserve"> </w:t>
      </w:r>
      <w:r w:rsidR="0EE5B5D6">
        <w:rPr/>
        <w:t xml:space="preserve">How can the church best recruit ministers to rural </w:t>
      </w:r>
      <w:r w:rsidR="0EE5B5D6">
        <w:rPr/>
        <w:t>areas?</w:t>
      </w:r>
      <w:r w:rsidRPr="073C6713" w:rsidR="0EE5B5D6">
        <w:rPr>
          <w:b w:val="1"/>
          <w:bCs w:val="1"/>
        </w:rPr>
        <w:t>Jerry</w:t>
      </w:r>
      <w:r w:rsidRPr="073C6713" w:rsidR="0EE5B5D6">
        <w:rPr>
          <w:b w:val="1"/>
          <w:bCs w:val="1"/>
        </w:rPr>
        <w:t xml:space="preserve"> – Taylor</w:t>
      </w:r>
      <w:r>
        <w:br/>
      </w:r>
      <w:r w:rsidR="0EE5B5D6">
        <w:rPr/>
        <w:t>34:55</w:t>
      </w:r>
      <w:r>
        <w:br/>
      </w:r>
      <w:r w:rsidR="0EE5B5D6">
        <w:rPr/>
        <w:t>I think that is difficult because most.</w:t>
      </w:r>
      <w:r w:rsidR="19BDF724">
        <w:rPr/>
        <w:t>..</w:t>
      </w:r>
      <w:r w:rsidR="0EE5B5D6">
        <w:rPr/>
        <w:t>I think on a personal level, that's probably easier</w:t>
      </w:r>
      <w:r w:rsidR="77F9209C">
        <w:rPr/>
        <w:t>...I</w:t>
      </w:r>
      <w:r w:rsidR="0EE5B5D6">
        <w:rPr/>
        <w:t>f the church was able to offer the same</w:t>
      </w:r>
      <w:r w:rsidR="67C06BDE">
        <w:rPr/>
        <w:t xml:space="preserve"> c</w:t>
      </w:r>
      <w:r w:rsidR="0EE5B5D6">
        <w:rPr/>
        <w:t xml:space="preserve">ommitment, the same willingness to support </w:t>
      </w:r>
      <w:r w:rsidR="0EE5B5D6">
        <w:rPr/>
        <w:t>resource</w:t>
      </w:r>
      <w:r w:rsidR="0EE5B5D6">
        <w:rPr/>
        <w:t>, equip, partner with and so on</w:t>
      </w:r>
      <w:r w:rsidR="0FE4D85A">
        <w:rPr/>
        <w:t>, t</w:t>
      </w:r>
      <w:r w:rsidR="0EE5B5D6">
        <w:rPr/>
        <w:t xml:space="preserve">hen I </w:t>
      </w:r>
      <w:r w:rsidR="0EE5B5D6">
        <w:rPr/>
        <w:t>don't</w:t>
      </w:r>
      <w:r w:rsidR="0EE5B5D6">
        <w:rPr/>
        <w:t xml:space="preserve"> think </w:t>
      </w:r>
      <w:r w:rsidR="0EE5B5D6">
        <w:rPr/>
        <w:t>we'd</w:t>
      </w:r>
      <w:r w:rsidR="0EE5B5D6">
        <w:rPr/>
        <w:t xml:space="preserve"> </w:t>
      </w:r>
      <w:r w:rsidR="0EE5B5D6">
        <w:rPr/>
        <w:t>actually have</w:t>
      </w:r>
      <w:r w:rsidR="0EE5B5D6">
        <w:rPr/>
        <w:t>.</w:t>
      </w:r>
      <w:r w:rsidR="3AB9B797">
        <w:rPr/>
        <w:t>..</w:t>
      </w:r>
      <w:r w:rsidR="0EE5B5D6">
        <w:rPr/>
        <w:t xml:space="preserve">I </w:t>
      </w:r>
      <w:r w:rsidR="0EE5B5D6">
        <w:rPr/>
        <w:t>don't</w:t>
      </w:r>
      <w:r w:rsidR="0EE5B5D6">
        <w:rPr/>
        <w:t xml:space="preserve"> think that the issue is specifically that people are </w:t>
      </w:r>
      <w:r w:rsidR="0EE5B5D6">
        <w:rPr/>
        <w:t>put</w:t>
      </w:r>
      <w:r w:rsidR="0EE5B5D6">
        <w:rPr/>
        <w:t xml:space="preserve"> </w:t>
      </w:r>
      <w:r w:rsidR="0EE5B5D6">
        <w:rPr/>
        <w:t xml:space="preserve">off rural areas because </w:t>
      </w:r>
      <w:r w:rsidR="0EE5B5D6">
        <w:rPr/>
        <w:t>they're</w:t>
      </w:r>
      <w:r w:rsidR="0EE5B5D6">
        <w:rPr/>
        <w:t xml:space="preserve"> rural areas. I think it's because they perceive that rural equals small</w:t>
      </w:r>
      <w:r w:rsidR="534A281B">
        <w:rPr/>
        <w:t>,</w:t>
      </w:r>
      <w:r w:rsidR="0EE5B5D6">
        <w:rPr/>
        <w:t xml:space="preserve"> poor</w:t>
      </w:r>
      <w:r w:rsidR="18CF5EC9">
        <w:rPr/>
        <w:t>, i</w:t>
      </w:r>
      <w:r w:rsidR="0EE5B5D6">
        <w:rPr/>
        <w:t>n terms of the church, poor, small, poor and</w:t>
      </w:r>
      <w:r w:rsidR="738BF103">
        <w:rPr/>
        <w:t xml:space="preserve"> n</w:t>
      </w:r>
      <w:r w:rsidR="0EE5B5D6">
        <w:rPr/>
        <w:t>ot necessarily</w:t>
      </w:r>
      <w:r w:rsidR="49F398BD">
        <w:rPr/>
        <w:t>, y</w:t>
      </w:r>
      <w:r w:rsidR="0EE5B5D6">
        <w:rPr/>
        <w:t xml:space="preserve">ou know, not seeing </w:t>
      </w:r>
      <w:r w:rsidR="0EE5B5D6">
        <w:rPr/>
        <w:t>a great potential for it to kind of take off and</w:t>
      </w:r>
      <w:r w:rsidR="31882449">
        <w:rPr/>
        <w:t>, y</w:t>
      </w:r>
      <w:r w:rsidR="0EE5B5D6">
        <w:rPr/>
        <w:t>ou know, grow</w:t>
      </w:r>
      <w:r w:rsidR="4D071D44">
        <w:rPr/>
        <w:t>. S</w:t>
      </w:r>
      <w:r w:rsidR="0EE5B5D6">
        <w:rPr/>
        <w:t>o I think</w:t>
      </w:r>
      <w:r w:rsidR="0EE5B5D6">
        <w:rPr/>
        <w:t xml:space="preserve"> there are two aspects to this. One is for the church to work out how </w:t>
      </w:r>
      <w:r w:rsidR="0EE5B5D6">
        <w:rPr/>
        <w:t>it's</w:t>
      </w:r>
      <w:r w:rsidR="0EE5B5D6">
        <w:rPr/>
        <w:t xml:space="preserve"> going to do that</w:t>
      </w:r>
      <w:r w:rsidR="483FF347">
        <w:rPr/>
        <w:t>,</w:t>
      </w:r>
      <w:r w:rsidR="0EE5B5D6">
        <w:rPr/>
        <w:t xml:space="preserve"> so that </w:t>
      </w:r>
      <w:r w:rsidR="0EE5B5D6">
        <w:rPr/>
        <w:t>it</w:t>
      </w:r>
      <w:r w:rsidR="0EE5B5D6">
        <w:rPr/>
        <w:t xml:space="preserve"> </w:t>
      </w:r>
      <w:r w:rsidR="0EE5B5D6">
        <w:rPr/>
        <w:t>recognises</w:t>
      </w:r>
      <w:r w:rsidR="0EE5B5D6">
        <w:rPr/>
        <w:t xml:space="preserve"> that every soul is precious</w:t>
      </w:r>
      <w:r w:rsidR="5F579475">
        <w:rPr/>
        <w:t>,</w:t>
      </w:r>
      <w:r w:rsidR="0EE5B5D6">
        <w:rPr/>
        <w:t xml:space="preserve"> and that there </w:t>
      </w:r>
      <w:r w:rsidR="0EE5B5D6">
        <w:rPr/>
        <w:t>isn't</w:t>
      </w:r>
      <w:r w:rsidR="0EE5B5D6">
        <w:rPr/>
        <w:t xml:space="preserve"> </w:t>
      </w:r>
      <w:r w:rsidR="391ADEE7">
        <w:rPr/>
        <w:t>a one</w:t>
      </w:r>
      <w:r w:rsidR="0EE5B5D6">
        <w:rPr/>
        <w:t xml:space="preserve"> </w:t>
      </w:r>
      <w:r w:rsidR="0EE5B5D6">
        <w:rPr/>
        <w:t>size</w:t>
      </w:r>
      <w:r w:rsidR="0EE5B5D6">
        <w:rPr/>
        <w:t xml:space="preserve"> fits all model. And I think if we can get that right, then I think that will break down some of the barriers for others to join in with rural ministry. So if </w:t>
      </w:r>
      <w:r w:rsidR="0EE5B5D6">
        <w:rPr/>
        <w:t>we're</w:t>
      </w:r>
      <w:r w:rsidR="0EE5B5D6">
        <w:rPr/>
        <w:t xml:space="preserve"> saying</w:t>
      </w:r>
      <w:r w:rsidR="1853F640">
        <w:rPr/>
        <w:t xml:space="preserve"> w</w:t>
      </w:r>
      <w:r w:rsidR="0EE5B5D6">
        <w:rPr/>
        <w:t xml:space="preserve">e </w:t>
      </w:r>
      <w:r w:rsidR="0EE5B5D6">
        <w:rPr/>
        <w:t>don't</w:t>
      </w:r>
      <w:r w:rsidR="0EE5B5D6">
        <w:rPr/>
        <w:t xml:space="preserve"> expect</w:t>
      </w:r>
      <w:r w:rsidR="187C6350">
        <w:rPr/>
        <w:t>...</w:t>
      </w:r>
      <w:r w:rsidR="0EE5B5D6">
        <w:rPr/>
        <w:t xml:space="preserve">we know that the numbers </w:t>
      </w:r>
      <w:r w:rsidR="0EE5B5D6">
        <w:rPr/>
        <w:t>aren't</w:t>
      </w:r>
      <w:r w:rsidR="0EE5B5D6">
        <w:rPr/>
        <w:t xml:space="preserve"> going to be quite as big</w:t>
      </w:r>
      <w:r w:rsidR="2A18C365">
        <w:rPr/>
        <w:t>...</w:t>
      </w:r>
      <w:r w:rsidR="0EE5B5D6">
        <w:rPr/>
        <w:t xml:space="preserve">you </w:t>
      </w:r>
      <w:r w:rsidR="0EE5B5D6">
        <w:rPr/>
        <w:t>have to</w:t>
      </w:r>
      <w:r w:rsidR="0EE5B5D6">
        <w:rPr/>
        <w:t xml:space="preserve"> persuade, persuade someone that </w:t>
      </w:r>
      <w:r w:rsidR="0EE5B5D6">
        <w:rPr/>
        <w:t>it's</w:t>
      </w:r>
      <w:r w:rsidR="0EE5B5D6">
        <w:rPr/>
        <w:t xml:space="preserve"> worth working with a smaller group of people</w:t>
      </w:r>
      <w:r w:rsidR="62292F5F">
        <w:rPr/>
        <w:t>, a</w:t>
      </w:r>
      <w:r w:rsidR="0EE5B5D6">
        <w:rPr/>
        <w:t>nd yet</w:t>
      </w:r>
      <w:r w:rsidR="51C83BC6">
        <w:rPr/>
        <w:t xml:space="preserve"> </w:t>
      </w:r>
      <w:r w:rsidR="0EE5B5D6">
        <w:rPr/>
        <w:t>the penetration level can be quite high</w:t>
      </w:r>
      <w:r w:rsidR="6ED4ADDD">
        <w:rPr/>
        <w:t>.</w:t>
      </w:r>
      <w:r w:rsidR="4E3A806F">
        <w:rPr/>
        <w:t xml:space="preserve"> </w:t>
      </w:r>
      <w:r w:rsidR="54376A6E">
        <w:rPr/>
        <w:t>R</w:t>
      </w:r>
      <w:r w:rsidR="0EE5B5D6">
        <w:rPr/>
        <w:t>emind</w:t>
      </w:r>
      <w:r w:rsidR="0EE5B5D6">
        <w:rPr/>
        <w:t xml:space="preserve"> people that if </w:t>
      </w:r>
      <w:r w:rsidR="0EE5B5D6">
        <w:rPr/>
        <w:t>they've</w:t>
      </w:r>
      <w:r w:rsidR="0EE5B5D6">
        <w:rPr/>
        <w:t xml:space="preserve"> got 20 people in church in a community of 300, that is a significantly higher percentage than having 200 people in church in a population, in a city with 200,000.</w:t>
      </w:r>
      <w:r w:rsidR="00E55374">
        <w:rPr/>
        <w:t xml:space="preserve"> </w:t>
      </w:r>
      <w:r w:rsidR="0EE5B5D6">
        <w:rPr/>
        <w:t>You know, so I think it's just putting those realities out to people so that they're not missing those, you know</w:t>
      </w:r>
      <w:r w:rsidR="0EE5B5D6">
        <w:rPr/>
        <w:t>, the</w:t>
      </w:r>
      <w:r w:rsidR="0EE5B5D6">
        <w:rPr/>
        <w:t xml:space="preserve"> numbers aren't the greatest thing, but even the numbers actually maybe a</w:t>
      </w:r>
      <w:r w:rsidR="115EF683">
        <w:rPr/>
        <w:t>re</w:t>
      </w:r>
      <w:r w:rsidR="0EE5B5D6">
        <w:rPr/>
        <w:t xml:space="preserve"> better than you think</w:t>
      </w:r>
      <w:r w:rsidR="425615A2">
        <w:rPr/>
        <w:t>.</w:t>
      </w:r>
      <w:r w:rsidR="0EE5B5D6">
        <w:rPr/>
        <w:t xml:space="preserve"> </w:t>
      </w:r>
      <w:r w:rsidR="5843CD57">
        <w:rPr/>
        <w:t>B</w:t>
      </w:r>
      <w:r w:rsidR="0EE5B5D6">
        <w:rPr/>
        <w:t>ut</w:t>
      </w:r>
      <w:r w:rsidR="0EE5B5D6">
        <w:rPr/>
        <w:t xml:space="preserve"> </w:t>
      </w:r>
      <w:r w:rsidR="0EE5B5D6">
        <w:rPr/>
        <w:t>I think there</w:t>
      </w:r>
      <w:r w:rsidR="0EE5B5D6">
        <w:rPr/>
        <w:t xml:space="preserve"> is a piece for the church to do at that </w:t>
      </w:r>
      <w:r w:rsidR="0EE5B5D6">
        <w:rPr/>
        <w:t>level of</w:t>
      </w:r>
      <w:r w:rsidR="7FC0F43E">
        <w:rPr/>
        <w:t xml:space="preserve"> y</w:t>
      </w:r>
      <w:r w:rsidR="0EE5B5D6">
        <w:rPr/>
        <w:t>ou know</w:t>
      </w:r>
      <w:r w:rsidR="7EB554E2">
        <w:rPr/>
        <w:t>, w</w:t>
      </w:r>
      <w:r w:rsidR="0EE5B5D6">
        <w:rPr/>
        <w:t xml:space="preserve">hat are we offering people when </w:t>
      </w:r>
      <w:r w:rsidR="0EE5B5D6">
        <w:rPr/>
        <w:t>t</w:t>
      </w:r>
      <w:r w:rsidR="0EE5B5D6">
        <w:rPr/>
        <w:t>hey're</w:t>
      </w:r>
      <w:r w:rsidR="0EE5B5D6">
        <w:rPr/>
        <w:t xml:space="preserve"> going</w:t>
      </w:r>
      <w:r w:rsidR="0EE5B5D6">
        <w:rPr/>
        <w:t xml:space="preserve"> </w:t>
      </w:r>
      <w:r w:rsidR="0EE5B5D6">
        <w:rPr/>
        <w:t xml:space="preserve">to rural ministry? You </w:t>
      </w:r>
      <w:r w:rsidR="0EE5B5D6">
        <w:rPr/>
        <w:t>d</w:t>
      </w:r>
      <w:r w:rsidR="0EE5B5D6">
        <w:rPr/>
        <w:t>on't</w:t>
      </w:r>
      <w:r w:rsidR="0EE5B5D6">
        <w:rPr/>
        <w:t xml:space="preserve"> </w:t>
      </w:r>
      <w:r w:rsidR="0EE5B5D6">
        <w:rPr/>
        <w:t xml:space="preserve">want to put people into a place where </w:t>
      </w:r>
      <w:r w:rsidR="0EE5B5D6">
        <w:rPr/>
        <w:t>i</w:t>
      </w:r>
      <w:r w:rsidR="0EE5B5D6">
        <w:rPr/>
        <w:t>t's</w:t>
      </w:r>
      <w:r w:rsidR="0EE5B5D6">
        <w:rPr/>
        <w:t xml:space="preserve"> </w:t>
      </w:r>
      <w:r w:rsidR="0EE5B5D6">
        <w:rPr/>
        <w:t xml:space="preserve">going to be small, remain small. </w:t>
      </w:r>
      <w:r w:rsidR="0EE5B5D6">
        <w:rPr/>
        <w:t>T</w:t>
      </w:r>
      <w:r w:rsidR="0EE5B5D6">
        <w:rPr/>
        <w:t>hey're</w:t>
      </w:r>
      <w:r w:rsidR="0EE5B5D6">
        <w:rPr/>
        <w:t xml:space="preserve"> </w:t>
      </w:r>
      <w:r w:rsidR="0EE5B5D6">
        <w:rPr/>
        <w:t xml:space="preserve">not prepared for that. </w:t>
      </w:r>
      <w:r w:rsidR="0EE5B5D6">
        <w:rPr/>
        <w:t>T</w:t>
      </w:r>
      <w:r w:rsidR="0EE5B5D6">
        <w:rPr/>
        <w:t>hey're</w:t>
      </w:r>
      <w:r w:rsidR="0EE5B5D6">
        <w:rPr/>
        <w:t xml:space="preserve"> </w:t>
      </w:r>
      <w:r w:rsidR="0EE5B5D6">
        <w:rPr/>
        <w:t xml:space="preserve">miles from anyone else. You know. </w:t>
      </w:r>
      <w:r w:rsidR="0EE5B5D6">
        <w:rPr/>
        <w:t>T</w:t>
      </w:r>
      <w:r w:rsidR="0EE5B5D6">
        <w:rPr/>
        <w:t>here's</w:t>
      </w:r>
      <w:r w:rsidR="0EE5B5D6">
        <w:rPr/>
        <w:t xml:space="preserve"> </w:t>
      </w:r>
      <w:r w:rsidR="0EE5B5D6">
        <w:rPr/>
        <w:t>no</w:t>
      </w:r>
      <w:r w:rsidR="553CD341">
        <w:rPr/>
        <w:t>,</w:t>
      </w:r>
      <w:r w:rsidR="0EE5B5D6">
        <w:rPr/>
        <w:t xml:space="preserve"> </w:t>
      </w:r>
      <w:r w:rsidR="0EE5B5D6">
        <w:rPr/>
        <w:t>t</w:t>
      </w:r>
      <w:r w:rsidR="0EE5B5D6">
        <w:rPr/>
        <w:t>here's</w:t>
      </w:r>
      <w:r w:rsidR="0EE5B5D6">
        <w:rPr/>
        <w:t xml:space="preserve"> </w:t>
      </w:r>
      <w:r w:rsidR="0EE5B5D6">
        <w:rPr/>
        <w:t>no team</w:t>
      </w:r>
      <w:r w:rsidR="47F895B6">
        <w:rPr/>
        <w:t xml:space="preserve">. </w:t>
      </w:r>
      <w:r w:rsidR="0EE5B5D6">
        <w:rPr/>
        <w:t xml:space="preserve">I think one of the biggest things that would be great to be able to do and that's why I think I'm so pleased to see the </w:t>
      </w:r>
      <w:r w:rsidR="7AE0F230">
        <w:rPr/>
        <w:t>C</w:t>
      </w:r>
      <w:r w:rsidR="0EE5B5D6">
        <w:rPr/>
        <w:t>entre</w:t>
      </w:r>
      <w:r w:rsidR="0EE5B5D6">
        <w:rPr/>
        <w:t xml:space="preserve"> </w:t>
      </w:r>
      <w:r w:rsidR="0EE5B5D6">
        <w:rPr/>
        <w:t xml:space="preserve">for Rural Ministry of Free Church suggesting these things, is actually let's try and avoid putting one man or whatever into one place. </w:t>
      </w:r>
      <w:r w:rsidR="0EE5B5D6">
        <w:rPr/>
        <w:t>L</w:t>
      </w:r>
      <w:r w:rsidR="0EE5B5D6">
        <w:rPr/>
        <w:t>et's</w:t>
      </w:r>
      <w:r w:rsidR="0EE5B5D6">
        <w:rPr/>
        <w:t xml:space="preserve"> </w:t>
      </w:r>
      <w:r w:rsidR="0EE5B5D6">
        <w:rPr/>
        <w:t>try and get teams into that</w:t>
      </w:r>
      <w:r w:rsidR="0EE5B5D6">
        <w:rPr/>
        <w:t>,</w:t>
      </w:r>
      <w:r w:rsidR="0EE5B5D6">
        <w:rPr/>
        <w:t xml:space="preserve"> </w:t>
      </w:r>
      <w:r w:rsidR="0EE5B5D6">
        <w:rPr/>
        <w:t xml:space="preserve">into a new into, you know, if </w:t>
      </w:r>
      <w:r w:rsidR="0EE5B5D6">
        <w:rPr/>
        <w:t>w</w:t>
      </w:r>
      <w:r w:rsidR="0EE5B5D6">
        <w:rPr/>
        <w:t>e're</w:t>
      </w:r>
      <w:r w:rsidR="0EE5B5D6">
        <w:rPr/>
        <w:t xml:space="preserve"> </w:t>
      </w:r>
      <w:r w:rsidR="0EE5B5D6">
        <w:rPr/>
        <w:t xml:space="preserve">trying to </w:t>
      </w:r>
      <w:r w:rsidR="0EE5B5D6">
        <w:rPr/>
        <w:t>r</w:t>
      </w:r>
      <w:r w:rsidR="0EE5B5D6">
        <w:rPr/>
        <w:t>evitalise</w:t>
      </w:r>
      <w:r w:rsidR="0EE5B5D6">
        <w:rPr/>
        <w:t xml:space="preserve"> </w:t>
      </w:r>
      <w:r w:rsidR="0EE5B5D6">
        <w:rPr/>
        <w:t xml:space="preserve">or plant in a rural area or shore up a church </w:t>
      </w:r>
      <w:r w:rsidR="0EE5B5D6">
        <w:rPr/>
        <w:t>t</w:t>
      </w:r>
      <w:r w:rsidR="0EE5B5D6">
        <w:rPr/>
        <w:t>hat's</w:t>
      </w:r>
      <w:r w:rsidR="0EE5B5D6">
        <w:rPr/>
        <w:t xml:space="preserve"> </w:t>
      </w:r>
      <w:r w:rsidR="0EE5B5D6">
        <w:rPr/>
        <w:t xml:space="preserve">struggling, </w:t>
      </w:r>
      <w:r w:rsidR="0EE5B5D6">
        <w:rPr/>
        <w:t>l</w:t>
      </w:r>
      <w:r w:rsidR="0EE5B5D6">
        <w:rPr/>
        <w:t>et's</w:t>
      </w:r>
      <w:r w:rsidR="0EE5B5D6">
        <w:rPr/>
        <w:t xml:space="preserve"> </w:t>
      </w:r>
      <w:r w:rsidR="0EE5B5D6">
        <w:rPr/>
        <w:t>see if we can find</w:t>
      </w:r>
      <w:r w:rsidR="362C4445">
        <w:rPr/>
        <w:t xml:space="preserve"> </w:t>
      </w:r>
      <w:r w:rsidR="362C4445">
        <w:rPr/>
        <w:t>a</w:t>
      </w:r>
      <w:r w:rsidR="167813F8">
        <w:rPr/>
        <w:t xml:space="preserve"> </w:t>
      </w:r>
      <w:r w:rsidR="0EE5B5D6">
        <w:rPr/>
        <w:t>minister</w:t>
      </w:r>
      <w:r w:rsidR="0EE5B5D6">
        <w:rPr/>
        <w:t>, an office bearer</w:t>
      </w:r>
      <w:r w:rsidR="081C0751">
        <w:rPr/>
        <w:t>, a</w:t>
      </w:r>
      <w:r w:rsidR="0EE5B5D6">
        <w:rPr/>
        <w:t xml:space="preserve"> married couple or whatever, you know, just </w:t>
      </w:r>
      <w:r w:rsidR="0EE5B5D6">
        <w:rPr/>
        <w:t>t</w:t>
      </w:r>
      <w:r w:rsidR="0EE5B5D6">
        <w:rPr/>
        <w:t>o</w:t>
      </w:r>
      <w:r w:rsidR="0EE5B5D6">
        <w:rPr/>
        <w:t xml:space="preserve"> get </w:t>
      </w:r>
      <w:r w:rsidR="0EE5B5D6">
        <w:rPr/>
        <w:t>s</w:t>
      </w:r>
      <w:r w:rsidR="0EE5B5D6">
        <w:rPr/>
        <w:t>ome</w:t>
      </w:r>
      <w:r w:rsidR="0EE5B5D6">
        <w:rPr/>
        <w:t xml:space="preserve"> </w:t>
      </w:r>
      <w:r w:rsidR="0EE5B5D6">
        <w:rPr/>
        <w:t xml:space="preserve">sort of, there's an inbuilt team that goes in rather than </w:t>
      </w:r>
      <w:r w:rsidR="0EE5B5D6">
        <w:rPr/>
        <w:t>y</w:t>
      </w:r>
      <w:r w:rsidR="0EE5B5D6">
        <w:rPr/>
        <w:t>eah</w:t>
      </w:r>
      <w:r w:rsidR="0EE5B5D6">
        <w:rPr/>
        <w:t>.</w:t>
      </w:r>
    </w:p>
    <w:p w:rsidR="007F55E1" w:rsidRDefault="00EE59A9" w14:paraId="4BBC05D2" w14:textId="77777777">
      <w:r>
        <w:rPr>
          <w:b/>
        </w:rPr>
        <w:t>Annemarie – Douglas</w:t>
      </w:r>
      <w:r>
        <w:rPr>
          <w:b/>
        </w:rPr>
        <w:br/>
      </w:r>
      <w:r>
        <w:t>37:56</w:t>
      </w:r>
      <w:r>
        <w:br/>
      </w:r>
      <w:r>
        <w:t>You don't think that team needs to come up from the community though, like to be received?</w:t>
      </w:r>
    </w:p>
    <w:p w:rsidR="007F55E1" w:rsidRDefault="00EE59A9" w14:paraId="3F0C3AEC" w14:textId="33C83953">
      <w:r w:rsidRPr="073C6713" w:rsidR="0EE5B5D6">
        <w:rPr>
          <w:b w:val="1"/>
          <w:bCs w:val="1"/>
        </w:rPr>
        <w:t>Jerry – Taylor</w:t>
      </w:r>
      <w:r>
        <w:br/>
      </w:r>
      <w:r w:rsidR="0EE5B5D6">
        <w:rPr/>
        <w:t>38:00</w:t>
      </w:r>
      <w:r>
        <w:br/>
      </w:r>
      <w:r w:rsidR="0EE5B5D6">
        <w:rPr/>
        <w:t xml:space="preserve">Well, </w:t>
      </w:r>
      <w:r w:rsidR="0EE5B5D6">
        <w:rPr/>
        <w:t>it's</w:t>
      </w:r>
      <w:r w:rsidR="0EE5B5D6">
        <w:rPr/>
        <w:t xml:space="preserve"> always best. I mean if </w:t>
      </w:r>
      <w:r w:rsidR="0EE5B5D6">
        <w:rPr/>
        <w:t>you've</w:t>
      </w:r>
      <w:r w:rsidR="0EE5B5D6">
        <w:rPr/>
        <w:t xml:space="preserve"> </w:t>
      </w:r>
      <w:r w:rsidR="0EE5B5D6">
        <w:rPr/>
        <w:t>got with</w:t>
      </w:r>
      <w:r w:rsidR="0EE5B5D6">
        <w:rPr/>
        <w:t xml:space="preserve"> </w:t>
      </w:r>
      <w:r w:rsidR="0EE5B5D6">
        <w:rPr/>
        <w:t>somebod</w:t>
      </w:r>
      <w:r w:rsidR="7598CE08">
        <w:rPr/>
        <w:t>y...</w:t>
      </w:r>
      <w:r w:rsidR="0EE5B5D6">
        <w:rPr/>
        <w:t xml:space="preserve">I was recently contacted by the Faith </w:t>
      </w:r>
      <w:r w:rsidR="32D1E177">
        <w:rPr/>
        <w:t>M</w:t>
      </w:r>
      <w:r w:rsidR="0EE5B5D6">
        <w:rPr/>
        <w:t xml:space="preserve">ission about a place called Durness on the North Coast. </w:t>
      </w:r>
      <w:r w:rsidR="0EE5B5D6">
        <w:rPr/>
        <w:t>It's</w:t>
      </w:r>
      <w:r w:rsidR="0EE5B5D6">
        <w:rPr/>
        <w:t xml:space="preserve"> a wee bit too far for us to kind of reach because it's, you know, </w:t>
      </w:r>
      <w:r w:rsidR="0EE5B5D6">
        <w:rPr/>
        <w:t>it's</w:t>
      </w:r>
      <w:r w:rsidR="0EE5B5D6">
        <w:rPr/>
        <w:t xml:space="preserve"> a </w:t>
      </w:r>
      <w:r w:rsidR="0EE5B5D6">
        <w:rPr/>
        <w:t>2 hour</w:t>
      </w:r>
      <w:r w:rsidR="0EE5B5D6">
        <w:rPr/>
        <w:t xml:space="preserve"> drive</w:t>
      </w:r>
      <w:r w:rsidR="21623E36">
        <w:rPr/>
        <w:t>, a</w:t>
      </w:r>
      <w:r w:rsidR="0EE5B5D6">
        <w:rPr/>
        <w:t xml:space="preserve">nd they were saying, </w:t>
      </w:r>
      <w:r w:rsidR="0EE5B5D6">
        <w:rPr/>
        <w:t>what's</w:t>
      </w:r>
      <w:r w:rsidR="0EE5B5D6">
        <w:rPr/>
        <w:t xml:space="preserve"> the state of the church there? And </w:t>
      </w:r>
      <w:r w:rsidR="0EE5B5D6">
        <w:rPr/>
        <w:t>I'd</w:t>
      </w:r>
      <w:r w:rsidR="0EE5B5D6">
        <w:rPr/>
        <w:t xml:space="preserve"> heard that </w:t>
      </w:r>
      <w:r w:rsidR="0EE5B5D6">
        <w:rPr/>
        <w:t>there's</w:t>
      </w:r>
      <w:r w:rsidR="0EE5B5D6">
        <w:rPr/>
        <w:t xml:space="preserve"> this guy, one of the congregations in, who travels down to Inverness every Sunday to go to church from Durness, you know, over two hours, two and a about hours. And he was saying, well, how can we, you know, how can we </w:t>
      </w:r>
      <w:r w:rsidR="0EE5B5D6">
        <w:rPr/>
        <w:t>sort of do</w:t>
      </w:r>
      <w:r w:rsidR="0EE5B5D6">
        <w:rPr/>
        <w:t xml:space="preserve"> church in that situation? And I think, </w:t>
      </w:r>
      <w:r w:rsidR="0EE5B5D6">
        <w:rPr/>
        <w:t>yeah</w:t>
      </w:r>
      <w:r w:rsidR="0EE5B5D6">
        <w:rPr/>
        <w:t>, if there's a</w:t>
      </w:r>
      <w:r w:rsidR="197B6C1A">
        <w:rPr/>
        <w:t xml:space="preserve"> e</w:t>
      </w:r>
      <w:r w:rsidR="0EE5B5D6">
        <w:rPr/>
        <w:t>ven a small group of people</w:t>
      </w:r>
      <w:r w:rsidR="6BCD0EC3">
        <w:rPr/>
        <w:t xml:space="preserve"> w</w:t>
      </w:r>
      <w:r w:rsidR="0EE5B5D6">
        <w:rPr/>
        <w:t xml:space="preserve">ho are willing to pray together, </w:t>
      </w:r>
      <w:r w:rsidR="0EE5B5D6">
        <w:rPr/>
        <w:t>meet together</w:t>
      </w:r>
      <w:r w:rsidR="0EE5B5D6">
        <w:rPr/>
        <w:t xml:space="preserve"> for Bible study, share time together meals and whatever</w:t>
      </w:r>
      <w:r w:rsidR="27A5DE01">
        <w:rPr/>
        <w:t>, t</w:t>
      </w:r>
      <w:r w:rsidR="0EE5B5D6">
        <w:rPr/>
        <w:t xml:space="preserve">hen </w:t>
      </w:r>
      <w:r w:rsidR="0EE5B5D6">
        <w:rPr/>
        <w:t>yeah</w:t>
      </w:r>
      <w:r w:rsidR="0EE5B5D6">
        <w:rPr/>
        <w:t>,</w:t>
      </w:r>
      <w:r w:rsidR="515CD70F">
        <w:rPr/>
        <w:t xml:space="preserve"> </w:t>
      </w:r>
      <w:r w:rsidR="0EE5B5D6">
        <w:rPr/>
        <w:t>that's</w:t>
      </w:r>
      <w:r w:rsidR="0EE5B5D6">
        <w:rPr/>
        <w:t xml:space="preserve"> the way </w:t>
      </w:r>
      <w:r w:rsidR="0EE5B5D6">
        <w:rPr/>
        <w:t>to</w:t>
      </w:r>
      <w:r w:rsidR="45AFD475">
        <w:rPr/>
        <w:t>, a</w:t>
      </w:r>
      <w:r w:rsidR="0EE5B5D6">
        <w:rPr/>
        <w:t>bsolutely</w:t>
      </w:r>
      <w:r w:rsidR="20F097F5">
        <w:rPr/>
        <w:t>,</w:t>
      </w:r>
      <w:r w:rsidR="0EE5B5D6">
        <w:rPr/>
        <w:t xml:space="preserve"> I mean, local leadership in the </w:t>
      </w:r>
      <w:r w:rsidR="0EE5B5D6">
        <w:rPr/>
        <w:t>end is</w:t>
      </w:r>
      <w:r w:rsidR="0EE5B5D6">
        <w:rPr/>
        <w:t xml:space="preserve"> what </w:t>
      </w:r>
      <w:r w:rsidR="0EE5B5D6">
        <w:rPr/>
        <w:t>you're</w:t>
      </w:r>
      <w:r w:rsidR="0EE5B5D6">
        <w:rPr/>
        <w:t xml:space="preserve"> going to be aiming for in any kind of ministry, isn't it? But I think </w:t>
      </w:r>
      <w:r w:rsidR="0EE5B5D6">
        <w:rPr/>
        <w:t>we're</w:t>
      </w:r>
      <w:r w:rsidR="0EE5B5D6">
        <w:rPr/>
        <w:t xml:space="preserve"> in a situation where we are in a missionary scenario</w:t>
      </w:r>
      <w:r w:rsidR="5229DFA9">
        <w:rPr/>
        <w:t xml:space="preserve"> </w:t>
      </w:r>
      <w:r w:rsidR="5229DFA9">
        <w:rPr/>
        <w:t>a</w:t>
      </w:r>
      <w:r w:rsidR="0EE5B5D6">
        <w:rPr/>
        <w:t>ren't</w:t>
      </w:r>
      <w:r w:rsidR="0EE5B5D6">
        <w:rPr/>
        <w:t xml:space="preserve"> we in Scotland and so</w:t>
      </w:r>
      <w:r w:rsidR="2CCE47D7">
        <w:rPr/>
        <w:t xml:space="preserve"> i</w:t>
      </w:r>
      <w:r w:rsidR="0EE5B5D6">
        <w:rPr/>
        <w:t>t may be that you need</w:t>
      </w:r>
      <w:r w:rsidR="75CC7BF9">
        <w:rPr/>
        <w:t xml:space="preserve"> </w:t>
      </w:r>
      <w:r w:rsidR="0EE5B5D6">
        <w:rPr/>
        <w:t xml:space="preserve">to be putting </w:t>
      </w:r>
      <w:r w:rsidR="0EE5B5D6">
        <w:rPr/>
        <w:t xml:space="preserve">disproportionately more </w:t>
      </w:r>
      <w:r w:rsidR="0EE5B5D6">
        <w:rPr/>
        <w:t>resource</w:t>
      </w:r>
      <w:r w:rsidR="0EE5B5D6">
        <w:rPr/>
        <w:t xml:space="preserve"> </w:t>
      </w:r>
      <w:r w:rsidR="0EE5B5D6">
        <w:rPr/>
        <w:t>into</w:t>
      </w:r>
      <w:r w:rsidR="0EE5B5D6">
        <w:rPr/>
        <w:t xml:space="preserve"> rural areas just to </w:t>
      </w:r>
      <w:r w:rsidR="0EE5B5D6">
        <w:rPr/>
        <w:t>recognise</w:t>
      </w:r>
      <w:r w:rsidR="0EE5B5D6">
        <w:rPr/>
        <w:t xml:space="preserve"> that the geography matters. You know you </w:t>
      </w:r>
      <w:r w:rsidR="0EE5B5D6">
        <w:rPr/>
        <w:t>can't</w:t>
      </w:r>
      <w:r w:rsidR="0EE5B5D6">
        <w:rPr/>
        <w:t xml:space="preserve"> just subdivide Scotland into</w:t>
      </w:r>
      <w:r w:rsidR="6C77DD5F">
        <w:rPr/>
        <w:t>, y</w:t>
      </w:r>
      <w:r w:rsidR="0EE5B5D6">
        <w:rPr/>
        <w:t>ou know well, you look at the Westminster constituencies or Holy</w:t>
      </w:r>
      <w:r w:rsidR="56FAB615">
        <w:rPr/>
        <w:t>r</w:t>
      </w:r>
      <w:r w:rsidR="0EE5B5D6">
        <w:rPr/>
        <w:t xml:space="preserve">ood, massive, aren't they geographically the ones that because they've got they do it on population, so like the whole Highland Council area where you can drive 170 miles before you get out of the county </w:t>
      </w:r>
      <w:r w:rsidR="79DA0183">
        <w:rPr/>
        <w:t>has</w:t>
      </w:r>
      <w:r w:rsidR="0EE5B5D6">
        <w:rPr/>
        <w:t xml:space="preserve"> only got 3 MPs for example</w:t>
      </w:r>
      <w:r w:rsidR="0E529B4D">
        <w:rPr/>
        <w:t xml:space="preserve">. </w:t>
      </w:r>
      <w:r w:rsidR="0EE5B5D6">
        <w:rPr/>
        <w:t xml:space="preserve">Well, we </w:t>
      </w:r>
      <w:r w:rsidR="0EE5B5D6">
        <w:rPr/>
        <w:t>can't</w:t>
      </w:r>
      <w:r w:rsidR="0EE5B5D6">
        <w:rPr/>
        <w:t xml:space="preserve"> that with ministry because </w:t>
      </w:r>
      <w:r w:rsidR="0EE5B5D6">
        <w:rPr/>
        <w:t>we'll</w:t>
      </w:r>
      <w:r w:rsidR="0EE5B5D6">
        <w:rPr/>
        <w:t xml:space="preserve"> have no penetration. </w:t>
      </w:r>
      <w:r w:rsidR="0EE5B5D6">
        <w:rPr/>
        <w:t>So</w:t>
      </w:r>
      <w:r w:rsidR="0EE5B5D6">
        <w:rPr/>
        <w:t xml:space="preserve"> we need </w:t>
      </w:r>
      <w:r w:rsidR="0EE5B5D6">
        <w:rPr/>
        <w:t>to you</w:t>
      </w:r>
      <w:r w:rsidR="0EE5B5D6">
        <w:rPr/>
        <w:t xml:space="preserve"> know we need to change the </w:t>
      </w:r>
      <w:r w:rsidR="0EE5B5D6">
        <w:rPr/>
        <w:t>model</w:t>
      </w:r>
      <w:r w:rsidR="0EE5B5D6">
        <w:rPr/>
        <w:t xml:space="preserve"> and I think that will make things more attractive to people.</w:t>
      </w:r>
    </w:p>
    <w:p w:rsidR="007F55E1" w:rsidRDefault="00EE59A9" w14:paraId="57A33EB9" w14:textId="77777777">
      <w:r>
        <w:rPr>
          <w:b/>
        </w:rPr>
        <w:t>Annemarie – Douglas</w:t>
      </w:r>
      <w:r>
        <w:rPr>
          <w:b/>
        </w:rPr>
        <w:br/>
      </w:r>
      <w:r>
        <w:t>39:58</w:t>
      </w:r>
      <w:r>
        <w:br/>
      </w:r>
      <w:r>
        <w:t>Again, sorry, we've overlapped on different things over the course of the questions, but it's what do you think the similarities and differences between ministry and rural and urban contexts?</w:t>
      </w:r>
    </w:p>
    <w:p w:rsidR="007F55E1" w:rsidRDefault="00EE59A9" w14:paraId="2CAA28C8" w14:textId="47B3AF07">
      <w:r w:rsidRPr="073C6713" w:rsidR="0EE5B5D6">
        <w:rPr>
          <w:b w:val="1"/>
          <w:bCs w:val="1"/>
        </w:rPr>
        <w:t>Jerry – Taylor</w:t>
      </w:r>
      <w:r>
        <w:br/>
      </w:r>
      <w:r w:rsidR="0EE5B5D6">
        <w:rPr/>
        <w:t>40:09</w:t>
      </w:r>
      <w:r>
        <w:br/>
      </w:r>
      <w:r w:rsidR="0EE5B5D6">
        <w:rPr/>
        <w:t xml:space="preserve">You see, I think the harder the urban context in terms of environment, like if </w:t>
      </w:r>
      <w:r w:rsidR="0EE5B5D6">
        <w:rPr/>
        <w:t>it's</w:t>
      </w:r>
      <w:r w:rsidR="0EE5B5D6">
        <w:rPr/>
        <w:t xml:space="preserve"> a scheme type ministry, </w:t>
      </w:r>
      <w:r w:rsidR="0EE5B5D6">
        <w:rPr/>
        <w:t>I think it</w:t>
      </w:r>
      <w:r w:rsidR="0EE5B5D6">
        <w:rPr/>
        <w:t xml:space="preserve"> almost goes full circle.</w:t>
      </w:r>
      <w:r w:rsidR="264A36F6">
        <w:rPr/>
        <w:t xml:space="preserve"> </w:t>
      </w:r>
      <w:r w:rsidR="0EE5B5D6">
        <w:rPr/>
        <w:t xml:space="preserve">And </w:t>
      </w:r>
      <w:r w:rsidR="0EE5B5D6">
        <w:rPr/>
        <w:t>I think you</w:t>
      </w:r>
      <w:r w:rsidR="0EE5B5D6">
        <w:rPr/>
        <w:t xml:space="preserve"> see the </w:t>
      </w:r>
      <w:r w:rsidR="0EE5B5D6">
        <w:rPr/>
        <w:t>same</w:t>
      </w:r>
      <w:r w:rsidR="537D89B7">
        <w:rPr/>
        <w:t>...m</w:t>
      </w:r>
      <w:r w:rsidR="0EE5B5D6">
        <w:rPr/>
        <w:t>y experience of it</w:t>
      </w:r>
      <w:r w:rsidR="570ACCB1">
        <w:rPr/>
        <w:t>,</w:t>
      </w:r>
      <w:r w:rsidR="0EE5B5D6">
        <w:rPr/>
        <w:t xml:space="preserve"> having been in Stoke</w:t>
      </w:r>
      <w:r w:rsidR="13013B72">
        <w:rPr/>
        <w:t xml:space="preserve"> on Trent,</w:t>
      </w:r>
      <w:r w:rsidR="0EE5B5D6">
        <w:rPr/>
        <w:t xml:space="preserve"> </w:t>
      </w:r>
      <w:r w:rsidR="0EE5B5D6">
        <w:rPr/>
        <w:t xml:space="preserve">having been in rural areas is that </w:t>
      </w:r>
      <w:r w:rsidR="0EE5B5D6">
        <w:rPr/>
        <w:t>actually the same</w:t>
      </w:r>
      <w:r w:rsidR="50026534">
        <w:rPr/>
        <w:t xml:space="preserve"> i</w:t>
      </w:r>
      <w:r w:rsidR="0EE5B5D6">
        <w:rPr/>
        <w:t>ssues of</w:t>
      </w:r>
      <w:r w:rsidR="2C08E3C1">
        <w:rPr/>
        <w:t xml:space="preserve"> d</w:t>
      </w:r>
      <w:r w:rsidR="0EE5B5D6">
        <w:rPr/>
        <w:t xml:space="preserve">istrust of </w:t>
      </w:r>
      <w:r w:rsidR="0EE5B5D6">
        <w:rPr/>
        <w:t>leadership</w:t>
      </w:r>
      <w:r w:rsidR="02157C5B">
        <w:rPr/>
        <w:t xml:space="preserve"> </w:t>
      </w:r>
      <w:r w:rsidR="0EE5B5D6">
        <w:rPr/>
        <w:t>that's</w:t>
      </w:r>
      <w:r w:rsidR="0EE5B5D6">
        <w:rPr/>
        <w:t xml:space="preserve"> not based in the community</w:t>
      </w:r>
      <w:r w:rsidR="7CB884E4">
        <w:rPr/>
        <w:t>, w</w:t>
      </w:r>
      <w:r w:rsidR="0EE5B5D6">
        <w:rPr/>
        <w:t xml:space="preserve">hether that </w:t>
      </w:r>
      <w:r w:rsidR="0EE5B5D6">
        <w:rPr/>
        <w:t>be</w:t>
      </w:r>
      <w:r w:rsidR="0EE5B5D6">
        <w:rPr/>
        <w:t xml:space="preserve"> at work or in politics, or, you know, representatives or whatever.</w:t>
      </w:r>
      <w:r w:rsidR="68316428">
        <w:rPr/>
        <w:t xml:space="preserve"> </w:t>
      </w:r>
      <w:r w:rsidR="0EE5B5D6">
        <w:rPr/>
        <w:t xml:space="preserve">People </w:t>
      </w:r>
      <w:r w:rsidR="0EE5B5D6">
        <w:rPr/>
        <w:t>not</w:t>
      </w:r>
      <w:r w:rsidR="0EE5B5D6">
        <w:rPr/>
        <w:t xml:space="preserve"> necessarily </w:t>
      </w:r>
      <w:r w:rsidR="0EE5B5D6">
        <w:rPr/>
        <w:t>seeing</w:t>
      </w:r>
      <w:r w:rsidR="0EE5B5D6">
        <w:rPr/>
        <w:t xml:space="preserve"> a future in their area because </w:t>
      </w:r>
      <w:r w:rsidR="0EE5B5D6">
        <w:rPr/>
        <w:t>everybody's</w:t>
      </w:r>
      <w:r w:rsidR="0EE5B5D6">
        <w:rPr/>
        <w:t xml:space="preserve"> forgotten about us.</w:t>
      </w:r>
      <w:r w:rsidR="183DE760">
        <w:rPr/>
        <w:t xml:space="preserve"> </w:t>
      </w:r>
      <w:r w:rsidR="0EE5B5D6">
        <w:rPr/>
        <w:t>You're</w:t>
      </w:r>
      <w:r w:rsidR="0EE5B5D6">
        <w:rPr/>
        <w:t xml:space="preserve"> even seeing this.</w:t>
      </w:r>
      <w:r w:rsidR="08BCAFCF">
        <w:rPr/>
        <w:t>..</w:t>
      </w:r>
      <w:r w:rsidR="08BCAFCF">
        <w:rPr/>
        <w:t>w</w:t>
      </w:r>
      <w:r w:rsidR="0EE5B5D6">
        <w:rPr/>
        <w:t>e've</w:t>
      </w:r>
      <w:r w:rsidR="0EE5B5D6">
        <w:rPr/>
        <w:t xml:space="preserve"> got a member of our congregation used to be </w:t>
      </w:r>
      <w:r w:rsidR="0EE5B5D6">
        <w:rPr/>
        <w:t>a minister</w:t>
      </w:r>
      <w:r w:rsidR="0EE5B5D6">
        <w:rPr/>
        <w:t xml:space="preserve"> in </w:t>
      </w:r>
      <w:r w:rsidR="0EE5B5D6">
        <w:rPr/>
        <w:t>a different domination</w:t>
      </w:r>
      <w:r w:rsidR="0EE5B5D6">
        <w:rPr/>
        <w:t xml:space="preserve">. </w:t>
      </w:r>
      <w:r w:rsidR="0EE5B5D6">
        <w:rPr/>
        <w:t>He's</w:t>
      </w:r>
      <w:r w:rsidR="0EE5B5D6">
        <w:rPr/>
        <w:t xml:space="preserve"> going around doing quite a lot of </w:t>
      </w:r>
      <w:r w:rsidR="0EE5B5D6">
        <w:rPr/>
        <w:t>door step</w:t>
      </w:r>
      <w:r w:rsidR="0EE5B5D6">
        <w:rPr/>
        <w:t xml:space="preserve"> stuff  and </w:t>
      </w:r>
      <w:r w:rsidR="0EE5B5D6">
        <w:rPr/>
        <w:t>he's</w:t>
      </w:r>
      <w:r w:rsidR="0EE5B5D6">
        <w:rPr/>
        <w:t xml:space="preserve"> speaking to a lot of young men</w:t>
      </w:r>
      <w:r w:rsidR="6FDB6AF3">
        <w:rPr/>
        <w:t xml:space="preserve"> i</w:t>
      </w:r>
      <w:r w:rsidR="0EE5B5D6">
        <w:rPr/>
        <w:t xml:space="preserve">n both rural communities and in the town </w:t>
      </w:r>
      <w:r w:rsidR="0EE5B5D6">
        <w:rPr/>
        <w:t>here, and</w:t>
      </w:r>
      <w:r w:rsidR="0EE5B5D6">
        <w:rPr/>
        <w:t xml:space="preserve"> </w:t>
      </w:r>
      <w:r w:rsidR="0EE5B5D6">
        <w:rPr/>
        <w:t>he's</w:t>
      </w:r>
      <w:r w:rsidR="0EE5B5D6">
        <w:rPr/>
        <w:t xml:space="preserve"> saying </w:t>
      </w:r>
      <w:r w:rsidR="0EE5B5D6">
        <w:rPr/>
        <w:t>it's</w:t>
      </w:r>
      <w:r w:rsidR="0EE5B5D6">
        <w:rPr/>
        <w:t xml:space="preserve"> all the same</w:t>
      </w:r>
      <w:r w:rsidR="6BC8BEE0">
        <w:rPr/>
        <w:t>...</w:t>
      </w:r>
      <w:r w:rsidR="0EE5B5D6">
        <w:rPr/>
        <w:t>distrust of authority, feeling of abandonment, feeling of disconnection</w:t>
      </w:r>
      <w:r w:rsidR="33C61C47">
        <w:rPr/>
        <w:t>, n</w:t>
      </w:r>
      <w:r w:rsidR="0EE5B5D6">
        <w:rPr/>
        <w:t>ot really knowing what their place is</w:t>
      </w:r>
      <w:r w:rsidR="06836904">
        <w:rPr/>
        <w:t>,</w:t>
      </w:r>
      <w:r w:rsidR="0EE5B5D6">
        <w:rPr/>
        <w:t xml:space="preserve"> and so on, and I think </w:t>
      </w:r>
      <w:r w:rsidR="0EE5B5D6">
        <w:rPr/>
        <w:t>there's</w:t>
      </w:r>
      <w:r w:rsidR="0EE5B5D6">
        <w:rPr/>
        <w:t xml:space="preserve"> </w:t>
      </w:r>
      <w:r w:rsidR="0EE5B5D6">
        <w:rPr/>
        <w:t>almost a</w:t>
      </w:r>
      <w:r w:rsidR="0EE5B5D6">
        <w:rPr/>
        <w:t xml:space="preserve"> loop like, you know, a bit like you people used to say with sort of communism and fascism</w:t>
      </w:r>
      <w:r w:rsidR="7842D275">
        <w:rPr/>
        <w:t xml:space="preserve">, </w:t>
      </w:r>
      <w:r w:rsidR="0EE5B5D6">
        <w:rPr/>
        <w:t xml:space="preserve">when you get to a certain </w:t>
      </w:r>
      <w:r w:rsidR="0EE5B5D6">
        <w:rPr/>
        <w:t>point,</w:t>
      </w:r>
      <w:r w:rsidR="0EE5B5D6">
        <w:rPr/>
        <w:t xml:space="preserve"> </w:t>
      </w:r>
      <w:r w:rsidR="0EE5B5D6">
        <w:rPr/>
        <w:t>they're</w:t>
      </w:r>
      <w:r w:rsidR="0EE5B5D6">
        <w:rPr/>
        <w:t xml:space="preserve"> all</w:t>
      </w:r>
      <w:r w:rsidR="201A0ED8">
        <w:rPr/>
        <w:t>, t</w:t>
      </w:r>
      <w:r w:rsidR="0EE5B5D6">
        <w:rPr/>
        <w:t>here's basically</w:t>
      </w:r>
      <w:r w:rsidR="2D292F36">
        <w:rPr/>
        <w:t>,</w:t>
      </w:r>
      <w:r w:rsidR="0EE5B5D6">
        <w:rPr/>
        <w:t xml:space="preserve"> they're</w:t>
      </w:r>
      <w:r w:rsidR="0EE5B5D6">
        <w:rPr/>
        <w:t xml:space="preserve"> just totalitarian. </w:t>
      </w:r>
      <w:r w:rsidR="0EE5B5D6">
        <w:rPr/>
        <w:t>It's</w:t>
      </w:r>
      <w:r w:rsidR="0EE5B5D6">
        <w:rPr/>
        <w:t xml:space="preserve"> not that, but </w:t>
      </w:r>
      <w:r w:rsidR="0EE5B5D6">
        <w:rPr/>
        <w:t>it's</w:t>
      </w:r>
      <w:r w:rsidR="0EE5B5D6">
        <w:rPr/>
        <w:t xml:space="preserve"> </w:t>
      </w:r>
      <w:r w:rsidR="0EE5B5D6">
        <w:rPr/>
        <w:t>almost like</w:t>
      </w:r>
      <w:r w:rsidR="0EE5B5D6">
        <w:rPr/>
        <w:t xml:space="preserve"> in the very deprived communities in urban areas and in rural areas</w:t>
      </w:r>
      <w:r w:rsidR="6F314C52">
        <w:rPr/>
        <w:t>, a</w:t>
      </w:r>
      <w:r w:rsidR="0EE5B5D6">
        <w:rPr/>
        <w:t xml:space="preserve">nd </w:t>
      </w:r>
      <w:r w:rsidR="0EE5B5D6">
        <w:rPr/>
        <w:t xml:space="preserve">I think </w:t>
      </w:r>
      <w:r w:rsidR="0EE5B5D6">
        <w:rPr/>
        <w:t>the overlaps</w:t>
      </w:r>
      <w:r w:rsidR="0EE5B5D6">
        <w:rPr/>
        <w:t xml:space="preserve"> are just incredible.</w:t>
      </w:r>
    </w:p>
    <w:p w:rsidR="007F55E1" w:rsidRDefault="00EE59A9" w14:paraId="3EB740FC" w14:textId="7621FEC6">
      <w:r>
        <w:br/>
      </w:r>
      <w:r w:rsidR="04D51434">
        <w:rPr/>
        <w:t xml:space="preserve">The bigger difference, I </w:t>
      </w:r>
      <w:r w:rsidR="04D51434">
        <w:rPr/>
        <w:t>think</w:t>
      </w:r>
      <w:r w:rsidR="04D51434">
        <w:rPr/>
        <w:t xml:space="preserve"> is between</w:t>
      </w:r>
      <w:r w:rsidR="16143992">
        <w:rPr/>
        <w:t xml:space="preserve"> a</w:t>
      </w:r>
      <w:r w:rsidR="04D51434">
        <w:rPr/>
        <w:t xml:space="preserve"> mixed rural community where </w:t>
      </w:r>
      <w:r w:rsidR="04D51434">
        <w:rPr/>
        <w:t>you've</w:t>
      </w:r>
      <w:r w:rsidR="04D51434">
        <w:rPr/>
        <w:t xml:space="preserve"> got, you know, </w:t>
      </w:r>
      <w:r w:rsidR="04D51434">
        <w:rPr/>
        <w:t xml:space="preserve">cheek by jowl </w:t>
      </w:r>
      <w:r w:rsidR="04D51434">
        <w:rPr/>
        <w:t>different</w:t>
      </w:r>
      <w:r w:rsidR="49F28D3C">
        <w:rPr/>
        <w:t>, y</w:t>
      </w:r>
      <w:r w:rsidR="04D51434">
        <w:rPr/>
        <w:t xml:space="preserve">ou know you've got the </w:t>
      </w:r>
      <w:r w:rsidR="04D51434">
        <w:rPr/>
        <w:t>the</w:t>
      </w:r>
      <w:r w:rsidR="04D51434">
        <w:rPr/>
        <w:t xml:space="preserve"> £400,000 kind of you know sort of mansions with the sort of schemes</w:t>
      </w:r>
      <w:r w:rsidR="578B2D48">
        <w:rPr/>
        <w:t>,</w:t>
      </w:r>
      <w:r w:rsidR="04D51434">
        <w:rPr/>
        <w:t xml:space="preserve"> mini scheme type thing</w:t>
      </w:r>
      <w:r w:rsidR="40F73A7C">
        <w:rPr/>
        <w:t>,</w:t>
      </w:r>
      <w:r w:rsidR="04D51434">
        <w:rPr/>
        <w:t xml:space="preserve"> and the suburban commuter belt sort of you know Edinburgh or if you're in England, London or whatever and that's the biggest difference I think. But if </w:t>
      </w:r>
      <w:r w:rsidR="04D51434">
        <w:rPr/>
        <w:t>you're</w:t>
      </w:r>
      <w:r w:rsidR="04D51434">
        <w:rPr/>
        <w:t xml:space="preserve"> talking about a typical rural community</w:t>
      </w:r>
      <w:r w:rsidR="36D33463">
        <w:rPr/>
        <w:t xml:space="preserve"> w</w:t>
      </w:r>
      <w:r w:rsidR="04D51434">
        <w:rPr/>
        <w:t xml:space="preserve">here </w:t>
      </w:r>
      <w:r w:rsidR="04D51434">
        <w:rPr/>
        <w:t>you've</w:t>
      </w:r>
      <w:r w:rsidR="04D51434">
        <w:rPr/>
        <w:t xml:space="preserve"> got </w:t>
      </w:r>
      <w:r w:rsidR="04D51434">
        <w:rPr/>
        <w:t>everybody</w:t>
      </w:r>
      <w:r w:rsidR="04D51434">
        <w:rPr/>
        <w:t xml:space="preserve"> all living mixed in together</w:t>
      </w:r>
      <w:r w:rsidR="6FF22C54">
        <w:rPr/>
        <w:t>, w</w:t>
      </w:r>
      <w:r w:rsidR="04D51434">
        <w:rPr/>
        <w:t xml:space="preserve">hich is what it </w:t>
      </w:r>
      <w:r w:rsidR="04D51434">
        <w:rPr/>
        <w:t>generally is</w:t>
      </w:r>
      <w:r w:rsidR="04D51434">
        <w:rPr/>
        <w:t xml:space="preserve"> in </w:t>
      </w:r>
      <w:r w:rsidR="04D51434">
        <w:rPr/>
        <w:t>Scotland</w:t>
      </w:r>
      <w:r w:rsidR="6E076A4B">
        <w:rPr/>
        <w:t>, i</w:t>
      </w:r>
      <w:r w:rsidR="04D51434">
        <w:rPr/>
        <w:t>t's</w:t>
      </w:r>
      <w:r w:rsidR="04D51434">
        <w:rPr/>
        <w:t xml:space="preserve"> not so much, especially in the north here</w:t>
      </w:r>
      <w:r w:rsidR="6E6F8EBC">
        <w:rPr/>
        <w:t>, i</w:t>
      </w:r>
      <w:r w:rsidR="04D51434">
        <w:rPr/>
        <w:t>t's</w:t>
      </w:r>
      <w:r w:rsidR="04D51434">
        <w:rPr/>
        <w:t xml:space="preserve"> not so much</w:t>
      </w:r>
      <w:r w:rsidR="493FC295">
        <w:rPr/>
        <w:t xml:space="preserve"> t</w:t>
      </w:r>
      <w:r w:rsidR="04D51434">
        <w:rPr/>
        <w:t>here's</w:t>
      </w:r>
      <w:r w:rsidR="04D51434">
        <w:rPr/>
        <w:t xml:space="preserve"> a poor village and </w:t>
      </w:r>
      <w:r w:rsidR="04D51434">
        <w:rPr/>
        <w:t>there's</w:t>
      </w:r>
      <w:r w:rsidR="04D51434">
        <w:rPr/>
        <w:t xml:space="preserve"> a </w:t>
      </w:r>
      <w:r w:rsidR="04D51434">
        <w:rPr/>
        <w:t>rich villages</w:t>
      </w:r>
      <w:r w:rsidR="04D51434">
        <w:rPr/>
        <w:t xml:space="preserve">. </w:t>
      </w:r>
      <w:r w:rsidR="04D51434">
        <w:rPr/>
        <w:t>It's</w:t>
      </w:r>
      <w:r w:rsidR="04D51434">
        <w:rPr/>
        <w:t xml:space="preserve"> </w:t>
      </w:r>
      <w:r w:rsidR="04D51434">
        <w:rPr/>
        <w:t>just there's</w:t>
      </w:r>
      <w:r w:rsidR="04D51434">
        <w:rPr/>
        <w:t xml:space="preserve"> a village.</w:t>
      </w:r>
      <w:r w:rsidR="146270E8">
        <w:rPr/>
        <w:t xml:space="preserve"> </w:t>
      </w:r>
      <w:r w:rsidR="04D51434">
        <w:rPr/>
        <w:t xml:space="preserve">And it's </w:t>
      </w:r>
      <w:r w:rsidR="04D51434">
        <w:rPr/>
        <w:t>a there's a</w:t>
      </w:r>
      <w:r w:rsidR="04D51434">
        <w:rPr/>
        <w:t xml:space="preserve"> scheme and in a sense, all of t</w:t>
      </w:r>
      <w:r w:rsidR="04D51434">
        <w:rPr/>
        <w:t>he same issues arise.</w:t>
      </w:r>
      <w:r w:rsidR="1221D717">
        <w:rPr/>
        <w:t xml:space="preserve"> </w:t>
      </w:r>
      <w:r w:rsidR="04D51434">
        <w:rPr/>
        <w:t>And if people, you know, rural poverty is a massive issue actually.</w:t>
      </w:r>
      <w:r>
        <w:br/>
      </w:r>
      <w:r w:rsidR="04D51434">
        <w:rPr/>
        <w:t xml:space="preserve">So </w:t>
      </w:r>
      <w:r w:rsidR="04D51434">
        <w:rPr/>
        <w:t>yeah</w:t>
      </w:r>
      <w:r w:rsidR="04D51434">
        <w:rPr/>
        <w:t xml:space="preserve">, so it depends where </w:t>
      </w:r>
      <w:r w:rsidR="04D51434">
        <w:rPr/>
        <w:t>you're</w:t>
      </w:r>
      <w:r w:rsidR="04D51434">
        <w:rPr/>
        <w:t xml:space="preserve"> drawing the thing, but I </w:t>
      </w:r>
      <w:r w:rsidR="04D51434">
        <w:rPr/>
        <w:t>actually think</w:t>
      </w:r>
      <w:r w:rsidR="04D51434">
        <w:rPr/>
        <w:t xml:space="preserve"> </w:t>
      </w:r>
      <w:r w:rsidR="04D51434">
        <w:rPr/>
        <w:t>there's</w:t>
      </w:r>
      <w:r w:rsidR="04D51434">
        <w:rPr/>
        <w:t xml:space="preserve"> a huge overlap between the stuff I was doing</w:t>
      </w:r>
      <w:r w:rsidR="5A76B221">
        <w:rPr/>
        <w:t>,</w:t>
      </w:r>
      <w:r w:rsidR="04D51434">
        <w:rPr/>
        <w:t xml:space="preserve"> that was </w:t>
      </w:r>
      <w:r w:rsidR="545CE63D">
        <w:rPr/>
        <w:t>the</w:t>
      </w:r>
      <w:r w:rsidR="04D51434">
        <w:rPr/>
        <w:t xml:space="preserve"> crazy thing</w:t>
      </w:r>
      <w:r w:rsidR="57CE3359">
        <w:rPr/>
        <w:t>, y</w:t>
      </w:r>
      <w:r w:rsidR="04D51434">
        <w:rPr/>
        <w:t xml:space="preserve">ou see, </w:t>
      </w:r>
      <w:r w:rsidR="04D51434">
        <w:rPr/>
        <w:t>I've</w:t>
      </w:r>
      <w:r w:rsidR="04D51434">
        <w:rPr/>
        <w:t xml:space="preserve"> talked about</w:t>
      </w:r>
      <w:r w:rsidR="331DB334">
        <w:rPr/>
        <w:t xml:space="preserve"> the rural...</w:t>
      </w:r>
      <w:r w:rsidR="04D51434">
        <w:rPr/>
        <w:t xml:space="preserve"> </w:t>
      </w:r>
      <w:r w:rsidR="04D51434">
        <w:rPr/>
        <w:t>that's</w:t>
      </w:r>
      <w:r w:rsidR="04D51434">
        <w:rPr/>
        <w:t xml:space="preserve"> their village. They almost </w:t>
      </w:r>
      <w:r w:rsidR="04D51434">
        <w:rPr/>
        <w:t>don't</w:t>
      </w:r>
      <w:r w:rsidR="04D51434">
        <w:rPr/>
        <w:t xml:space="preserve"> want to </w:t>
      </w:r>
      <w:r w:rsidR="04D51434">
        <w:rPr/>
        <w:t>go</w:t>
      </w:r>
      <w:r w:rsidR="04D51434">
        <w:rPr/>
        <w:t xml:space="preserve"> out of it</w:t>
      </w:r>
      <w:r w:rsidR="5358237B">
        <w:rPr/>
        <w:t xml:space="preserve"> t</w:t>
      </w:r>
      <w:r w:rsidR="04D51434">
        <w:rPr/>
        <w:t>o do</w:t>
      </w:r>
      <w:r w:rsidR="06DE559F">
        <w:rPr/>
        <w:t>,</w:t>
      </w:r>
      <w:r w:rsidR="04D51434">
        <w:rPr/>
        <w:t xml:space="preserve"> I mean, ironically, they do, obviously</w:t>
      </w:r>
      <w:r w:rsidR="1DF74AB5">
        <w:rPr/>
        <w:t>, b</w:t>
      </w:r>
      <w:r w:rsidR="04D51434">
        <w:rPr/>
        <w:t>ut you know, for church</w:t>
      </w:r>
      <w:r w:rsidR="1E1691F8">
        <w:rPr/>
        <w:t>,</w:t>
      </w:r>
      <w:r w:rsidR="04D51434">
        <w:rPr/>
        <w:t xml:space="preserve"> they </w:t>
      </w:r>
      <w:r w:rsidR="04D51434">
        <w:rPr/>
        <w:t>wouldn't</w:t>
      </w:r>
      <w:r w:rsidR="04D51434">
        <w:rPr/>
        <w:t xml:space="preserve">. I once went to a Stoke </w:t>
      </w:r>
      <w:r w:rsidR="04D51434">
        <w:rPr/>
        <w:t>on</w:t>
      </w:r>
      <w:r w:rsidR="04D51434">
        <w:rPr/>
        <w:t xml:space="preserve"> Trent City. I asked somebody at a funeral who </w:t>
      </w:r>
      <w:r w:rsidR="5E8531A4">
        <w:rPr/>
        <w:t xml:space="preserve">I </w:t>
      </w:r>
      <w:r w:rsidR="04D51434">
        <w:rPr/>
        <w:t xml:space="preserve">had </w:t>
      </w:r>
      <w:r w:rsidR="2658F914">
        <w:rPr/>
        <w:t>met the</w:t>
      </w:r>
      <w:r w:rsidR="04D51434">
        <w:rPr/>
        <w:t xml:space="preserve"> </w:t>
      </w:r>
      <w:r w:rsidR="3DD90DAE">
        <w:rPr/>
        <w:t>n</w:t>
      </w:r>
      <w:r w:rsidR="04D51434">
        <w:rPr/>
        <w:t xml:space="preserve">ight </w:t>
      </w:r>
      <w:r w:rsidR="04D51434">
        <w:rPr/>
        <w:t>before</w:t>
      </w:r>
      <w:r w:rsidR="04D51434">
        <w:rPr/>
        <w:t xml:space="preserve"> </w:t>
      </w:r>
      <w:r w:rsidR="132200FB">
        <w:rPr/>
        <w:t>‘</w:t>
      </w:r>
      <w:r w:rsidR="04D51434">
        <w:rPr/>
        <w:t xml:space="preserve">Do you come </w:t>
      </w:r>
      <w:r w:rsidR="04D51434">
        <w:rPr/>
        <w:t>from around</w:t>
      </w:r>
      <w:r w:rsidR="04D51434">
        <w:rPr/>
        <w:t xml:space="preserve"> here?</w:t>
      </w:r>
      <w:r w:rsidR="1F10E233">
        <w:rPr/>
        <w:t>’</w:t>
      </w:r>
      <w:r w:rsidR="04D51434">
        <w:rPr/>
        <w:t xml:space="preserve"> And they said, </w:t>
      </w:r>
      <w:r w:rsidR="297D61DD">
        <w:rPr/>
        <w:t>‘</w:t>
      </w:r>
      <w:r w:rsidR="04D51434">
        <w:rPr/>
        <w:t xml:space="preserve">oh, </w:t>
      </w:r>
      <w:r w:rsidR="04D51434">
        <w:rPr/>
        <w:t>no,</w:t>
      </w:r>
      <w:r w:rsidR="04D51434">
        <w:rPr/>
        <w:t xml:space="preserve"> I come from Mill Hill.</w:t>
      </w:r>
      <w:r w:rsidR="6F572094">
        <w:rPr/>
        <w:t>’</w:t>
      </w:r>
      <w:r w:rsidR="04D51434">
        <w:rPr/>
        <w:t xml:space="preserve"> I looked it up on</w:t>
      </w:r>
      <w:r w:rsidR="68449878">
        <w:rPr/>
        <w:t>, i</w:t>
      </w:r>
      <w:r w:rsidR="04D51434">
        <w:rPr/>
        <w:t>t was the A-Z at the time</w:t>
      </w:r>
      <w:r w:rsidR="1DA302A5">
        <w:rPr/>
        <w:t>,</w:t>
      </w:r>
      <w:r w:rsidR="04D51434">
        <w:rPr/>
        <w:t xml:space="preserve"> Google </w:t>
      </w:r>
      <w:r w:rsidR="04D51434">
        <w:rPr/>
        <w:t>wasn't</w:t>
      </w:r>
      <w:r w:rsidR="04D51434">
        <w:rPr/>
        <w:t xml:space="preserve"> really a thing</w:t>
      </w:r>
      <w:r w:rsidR="59E23DB9">
        <w:rPr/>
        <w:t>, a</w:t>
      </w:r>
      <w:r w:rsidR="04D51434">
        <w:rPr/>
        <w:t xml:space="preserve">nd </w:t>
      </w:r>
      <w:r w:rsidR="04D51434">
        <w:rPr/>
        <w:t>it's</w:t>
      </w:r>
      <w:r w:rsidR="04D51434">
        <w:rPr/>
        <w:t xml:space="preserve"> 40</w:t>
      </w:r>
      <w:r w:rsidR="00A52B5B">
        <w:rPr/>
        <w:t>o</w:t>
      </w:r>
      <w:r w:rsidR="04D51434">
        <w:rPr/>
        <w:t xml:space="preserve"> hundred yards.</w:t>
      </w:r>
      <w:r w:rsidR="61102E57">
        <w:rPr/>
        <w:t xml:space="preserve"> </w:t>
      </w:r>
      <w:r w:rsidR="04D51434">
        <w:rPr/>
        <w:t>It's</w:t>
      </w:r>
      <w:r w:rsidR="04D51434">
        <w:rPr/>
        <w:t xml:space="preserve"> just </w:t>
      </w:r>
      <w:r w:rsidR="04D51434">
        <w:rPr/>
        <w:t>a different</w:t>
      </w:r>
      <w:r w:rsidR="71EBF934">
        <w:rPr/>
        <w:t xml:space="preserve">, </w:t>
      </w:r>
      <w:r w:rsidR="71EBF934">
        <w:rPr/>
        <w:t>i</w:t>
      </w:r>
      <w:r w:rsidR="04D51434">
        <w:rPr/>
        <w:t>t's</w:t>
      </w:r>
      <w:r w:rsidR="04D51434">
        <w:rPr/>
        <w:t xml:space="preserve"> just got a different name and so they regard that as a different place.</w:t>
      </w:r>
      <w:r w:rsidR="786F0D29">
        <w:rPr/>
        <w:t xml:space="preserve"> </w:t>
      </w:r>
      <w:r w:rsidR="2198DE59">
        <w:rPr/>
        <w:t>A</w:t>
      </w:r>
      <w:r w:rsidR="04D51434">
        <w:rPr/>
        <w:t>nd</w:t>
      </w:r>
      <w:r w:rsidR="04D51434">
        <w:rPr/>
        <w:t xml:space="preserve"> </w:t>
      </w:r>
      <w:r w:rsidR="04D51434">
        <w:rPr/>
        <w:t>that's</w:t>
      </w:r>
      <w:r w:rsidR="04D51434">
        <w:rPr/>
        <w:t xml:space="preserve"> how </w:t>
      </w:r>
      <w:r w:rsidR="04D51434">
        <w:rPr/>
        <w:t>that's</w:t>
      </w:r>
      <w:r w:rsidR="04D51434">
        <w:rPr/>
        <w:t xml:space="preserve"> how it works in some rural areas, especially people </w:t>
      </w:r>
      <w:r w:rsidR="04D51434">
        <w:rPr/>
        <w:t>who've</w:t>
      </w:r>
      <w:r w:rsidR="04D51434">
        <w:rPr/>
        <w:t xml:space="preserve"> lived there all their lives</w:t>
      </w:r>
      <w:r w:rsidR="21905EC4">
        <w:rPr/>
        <w:t>, y</w:t>
      </w:r>
      <w:r w:rsidR="04D51434">
        <w:rPr/>
        <w:t>ou know</w:t>
      </w:r>
      <w:r w:rsidR="04D51434">
        <w:rPr/>
        <w:t>, you</w:t>
      </w:r>
      <w:r w:rsidR="04D51434">
        <w:rPr/>
        <w:t xml:space="preserve"> </w:t>
      </w:r>
      <w:r w:rsidR="04D51434">
        <w:rPr/>
        <w:t>could put on a church service five</w:t>
      </w:r>
      <w:r w:rsidR="04D51434">
        <w:rPr/>
        <w:t xml:space="preserve"> mile away</w:t>
      </w:r>
      <w:r w:rsidR="3A612F12">
        <w:rPr/>
        <w:t>,</w:t>
      </w:r>
      <w:r w:rsidR="04D51434">
        <w:rPr/>
        <w:t xml:space="preserve"> 10 minutes by car and well</w:t>
      </w:r>
      <w:r w:rsidR="04D51434">
        <w:rPr/>
        <w:t>, that's a</w:t>
      </w:r>
      <w:r w:rsidR="04D51434">
        <w:rPr/>
        <w:t xml:space="preserve"> </w:t>
      </w:r>
      <w:r w:rsidR="04D51434">
        <w:rPr/>
        <w:t>that's</w:t>
      </w:r>
      <w:r w:rsidR="04D51434">
        <w:rPr/>
        <w:t xml:space="preserve"> a different community that </w:t>
      </w:r>
      <w:r w:rsidR="04D51434">
        <w:rPr/>
        <w:t xml:space="preserve"> </w:t>
      </w:r>
      <w:r w:rsidR="04D51434">
        <w:rPr/>
        <w:t>there. This is here so.</w:t>
      </w:r>
    </w:p>
    <w:p w:rsidR="007F55E1" w:rsidRDefault="00EE59A9" w14:paraId="1744D779" w14:textId="4E0BCE69">
      <w:r w:rsidRPr="57BD4647" w:rsidR="73689DA6">
        <w:rPr>
          <w:b w:val="1"/>
          <w:bCs w:val="1"/>
        </w:rPr>
        <w:t>Annemarie – Douglas</w:t>
      </w:r>
      <w:r>
        <w:br/>
      </w:r>
      <w:r w:rsidR="73689DA6">
        <w:rPr/>
        <w:t>43:33</w:t>
      </w:r>
      <w:r>
        <w:br/>
      </w:r>
      <w:r w:rsidR="73689DA6">
        <w:rPr/>
        <w:t xml:space="preserve">Sounds like </w:t>
      </w:r>
      <w:r w:rsidR="73689DA6">
        <w:rPr/>
        <w:t>you've</w:t>
      </w:r>
      <w:r w:rsidR="73689DA6">
        <w:rPr/>
        <w:t xml:space="preserve"> got your work cut out for </w:t>
      </w:r>
      <w:r w:rsidR="73689DA6">
        <w:rPr/>
        <w:t>you</w:t>
      </w:r>
      <w:r w:rsidR="73689DA6">
        <w:rPr/>
        <w:t xml:space="preserve"> in the context that </w:t>
      </w:r>
      <w:r w:rsidR="73689DA6">
        <w:rPr/>
        <w:t>you're</w:t>
      </w:r>
      <w:r w:rsidR="73689DA6">
        <w:rPr/>
        <w:t xml:space="preserve"> serving in.</w:t>
      </w:r>
    </w:p>
    <w:p w:rsidR="007F55E1" w:rsidRDefault="00EE59A9" w14:paraId="6DF822F2" w14:textId="0D42A706">
      <w:r w:rsidRPr="57BD4647" w:rsidR="73689DA6">
        <w:rPr>
          <w:b w:val="1"/>
          <w:bCs w:val="1"/>
        </w:rPr>
        <w:t>Jerry – Taylor</w:t>
      </w:r>
      <w:r>
        <w:br/>
      </w:r>
      <w:r w:rsidR="73689DA6">
        <w:rPr/>
        <w:t>43:39</w:t>
      </w:r>
      <w:r>
        <w:br/>
      </w:r>
      <w:r w:rsidR="73689DA6">
        <w:rPr/>
        <w:t xml:space="preserve">Well, but </w:t>
      </w:r>
      <w:r w:rsidR="73689DA6">
        <w:rPr/>
        <w:t>it's</w:t>
      </w:r>
      <w:r w:rsidR="73689DA6">
        <w:rPr/>
        <w:t xml:space="preserve"> trophies of grace, you see, though, you learn to value every single movement forward</w:t>
      </w:r>
      <w:r w:rsidR="282A5169">
        <w:rPr/>
        <w:t>, i</w:t>
      </w:r>
      <w:r w:rsidR="73689DA6">
        <w:rPr/>
        <w:t xml:space="preserve">n whether </w:t>
      </w:r>
      <w:r w:rsidR="73689DA6">
        <w:rPr/>
        <w:t>it's</w:t>
      </w:r>
      <w:r w:rsidR="73689DA6">
        <w:rPr/>
        <w:t xml:space="preserve"> an urban priority context like a scheme or a rural context where </w:t>
      </w:r>
      <w:r w:rsidR="73689DA6">
        <w:rPr/>
        <w:t>it's</w:t>
      </w:r>
      <w:r w:rsidR="73689DA6">
        <w:rPr/>
        <w:t xml:space="preserve"> just slow.</w:t>
      </w:r>
      <w:r w:rsidR="3F7F6282">
        <w:rPr/>
        <w:t xml:space="preserve"> </w:t>
      </w:r>
      <w:r w:rsidR="73689DA6">
        <w:rPr/>
        <w:t>Similar</w:t>
      </w:r>
      <w:r w:rsidR="26DD0958">
        <w:rPr/>
        <w:t>,</w:t>
      </w:r>
      <w:r w:rsidR="73689DA6">
        <w:rPr/>
        <w:t xml:space="preserve"> the rejoicing </w:t>
      </w:r>
      <w:r w:rsidR="7E2CE833">
        <w:rPr/>
        <w:t>it’s</w:t>
      </w:r>
      <w:r w:rsidR="7E2CE833">
        <w:rPr/>
        <w:t xml:space="preserve"> j</w:t>
      </w:r>
      <w:r w:rsidR="73689DA6">
        <w:rPr/>
        <w:t>ust about just</w:t>
      </w:r>
      <w:r w:rsidR="73689DA6">
        <w:rPr/>
        <w:t xml:space="preserve"> those little movements </w:t>
      </w:r>
      <w:r w:rsidR="73689DA6">
        <w:rPr/>
        <w:t>forward</w:t>
      </w:r>
      <w:r w:rsidR="374DD021">
        <w:rPr/>
        <w:t>,</w:t>
      </w:r>
      <w:r w:rsidR="73689DA6">
        <w:rPr/>
        <w:t xml:space="preserve"> </w:t>
      </w:r>
      <w:r w:rsidR="73689DA6">
        <w:rPr/>
        <w:t>small things</w:t>
      </w:r>
      <w:r w:rsidR="73689DA6">
        <w:rPr/>
        <w:t xml:space="preserve">. And that's, you </w:t>
      </w:r>
      <w:r w:rsidR="73689DA6">
        <w:rPr/>
        <w:t>know, you've got to</w:t>
      </w:r>
      <w:r w:rsidR="73689DA6">
        <w:rPr/>
        <w:t xml:space="preserve"> </w:t>
      </w:r>
      <w:r w:rsidR="73689DA6">
        <w:rPr/>
        <w:t>you've</w:t>
      </w:r>
      <w:r w:rsidR="73689DA6">
        <w:rPr/>
        <w:t xml:space="preserve"> got to do that. </w:t>
      </w:r>
      <w:r w:rsidR="73689DA6">
        <w:rPr/>
        <w:t>You've got</w:t>
      </w:r>
      <w:r w:rsidR="73689DA6">
        <w:rPr/>
        <w:t xml:space="preserve"> to be thankful for those things.</w:t>
      </w:r>
    </w:p>
    <w:p w:rsidR="007F55E1" w:rsidRDefault="00EE59A9" w14:paraId="6361999E" w14:textId="0B0649FB">
      <w:r w:rsidRPr="57BD4647" w:rsidR="73689DA6">
        <w:rPr>
          <w:b w:val="1"/>
          <w:bCs w:val="1"/>
        </w:rPr>
        <w:t>Annemarie – Douglas</w:t>
      </w:r>
      <w:r>
        <w:br/>
      </w:r>
      <w:r w:rsidR="73689DA6">
        <w:rPr/>
        <w:t>44:11</w:t>
      </w:r>
      <w:r>
        <w:br/>
      </w:r>
      <w:r w:rsidR="73689DA6">
        <w:rPr/>
        <w:t>The next question</w:t>
      </w:r>
      <w:r w:rsidR="262A2103">
        <w:rPr/>
        <w:t xml:space="preserve">, </w:t>
      </w:r>
      <w:r w:rsidR="73689DA6">
        <w:rPr/>
        <w:t>it's a question about the role of Presbytery in supporting you and</w:t>
      </w:r>
      <w:r w:rsidR="73689DA6">
        <w:rPr/>
        <w:t xml:space="preserve"> how you feel </w:t>
      </w:r>
      <w:r w:rsidR="73689DA6">
        <w:rPr/>
        <w:t>that's</w:t>
      </w:r>
      <w:r w:rsidR="73689DA6">
        <w:rPr/>
        <w:t xml:space="preserve"> played a role?</w:t>
      </w:r>
    </w:p>
    <w:p w:rsidR="007F55E1" w:rsidRDefault="00EE59A9" w14:paraId="324F3E68" w14:textId="734C29A0">
      <w:r w:rsidRPr="57BD4647" w:rsidR="73689DA6">
        <w:rPr>
          <w:b w:val="1"/>
          <w:bCs w:val="1"/>
        </w:rPr>
        <w:t>Jerry – Taylor</w:t>
      </w:r>
      <w:r>
        <w:br/>
      </w:r>
      <w:r w:rsidR="73689DA6">
        <w:rPr/>
        <w:t>44:28</w:t>
      </w:r>
      <w:r>
        <w:br/>
      </w:r>
      <w:r w:rsidR="73689DA6">
        <w:rPr/>
        <w:t xml:space="preserve">Yes, on a personal level, </w:t>
      </w:r>
      <w:r w:rsidR="73689DA6">
        <w:rPr/>
        <w:t>I'd</w:t>
      </w:r>
      <w:r w:rsidR="73689DA6">
        <w:rPr/>
        <w:t xml:space="preserve"> say </w:t>
      </w:r>
      <w:r w:rsidR="73689DA6">
        <w:rPr/>
        <w:t>it's</w:t>
      </w:r>
      <w:r w:rsidR="73689DA6">
        <w:rPr/>
        <w:t xml:space="preserve"> fantastic. </w:t>
      </w:r>
      <w:r w:rsidR="73689DA6">
        <w:rPr/>
        <w:t>I've</w:t>
      </w:r>
      <w:r w:rsidR="73689DA6">
        <w:rPr/>
        <w:t xml:space="preserve"> never had that experience before of having so many f</w:t>
      </w:r>
      <w:r w:rsidR="52A298F3">
        <w:rPr/>
        <w:t>olk who</w:t>
      </w:r>
      <w:r w:rsidR="73689DA6">
        <w:rPr/>
        <w:t xml:space="preserve"> are </w:t>
      </w:r>
      <w:r w:rsidR="73689DA6">
        <w:rPr/>
        <w:t>largely on</w:t>
      </w:r>
      <w:r w:rsidR="73689DA6">
        <w:rPr/>
        <w:t xml:space="preserve"> the same page, you know, theologically, in terms of gospel heartedness purpose</w:t>
      </w:r>
      <w:r w:rsidR="496252BF">
        <w:rPr/>
        <w:t>, b</w:t>
      </w:r>
      <w:r w:rsidR="73689DA6">
        <w:rPr/>
        <w:t xml:space="preserve">eing able to meet so regularly and </w:t>
      </w:r>
      <w:r w:rsidR="73689DA6">
        <w:rPr/>
        <w:t>actually get</w:t>
      </w:r>
      <w:r w:rsidR="73689DA6">
        <w:rPr/>
        <w:t xml:space="preserve"> involved in one another</w:t>
      </w:r>
      <w:r w:rsidR="21942F51">
        <w:rPr/>
        <w:t>’s s</w:t>
      </w:r>
      <w:r w:rsidR="73689DA6">
        <w:rPr/>
        <w:t>cenarios</w:t>
      </w:r>
      <w:r w:rsidR="36C25B7C">
        <w:rPr/>
        <w:t>.</w:t>
      </w:r>
      <w:r w:rsidR="73689DA6">
        <w:rPr/>
        <w:t xml:space="preserve"> </w:t>
      </w:r>
      <w:r w:rsidR="4D8FD721">
        <w:rPr/>
        <w:t>I</w:t>
      </w:r>
      <w:r w:rsidR="73689DA6">
        <w:rPr/>
        <w:t xml:space="preserve">n the past </w:t>
      </w:r>
      <w:r w:rsidR="73689DA6">
        <w:rPr/>
        <w:t xml:space="preserve">I was very much in a space where people just </w:t>
      </w:r>
      <w:r w:rsidR="73689DA6">
        <w:rPr/>
        <w:t>didn't</w:t>
      </w:r>
      <w:r w:rsidR="73689DA6">
        <w:rPr/>
        <w:t xml:space="preserve"> really share stuff from their own context. </w:t>
      </w:r>
      <w:r w:rsidR="73689DA6">
        <w:rPr/>
        <w:t>They're</w:t>
      </w:r>
      <w:r w:rsidR="73689DA6">
        <w:rPr/>
        <w:t xml:space="preserve"> </w:t>
      </w:r>
      <w:r w:rsidR="73689DA6">
        <w:rPr/>
        <w:t>almost quite</w:t>
      </w:r>
      <w:r w:rsidR="73689DA6">
        <w:rPr/>
        <w:t xml:space="preserve"> defensive about their ministries. I found that less to be an issue and the nature of our government is that we get involved in each other's </w:t>
      </w:r>
      <w:r w:rsidR="73689DA6">
        <w:rPr/>
        <w:t>issues,</w:t>
      </w:r>
      <w:r w:rsidR="73689DA6">
        <w:rPr/>
        <w:t xml:space="preserve"> we </w:t>
      </w:r>
      <w:r w:rsidR="73689DA6">
        <w:rPr/>
        <w:t>come and visit</w:t>
      </w:r>
      <w:r w:rsidR="73689DA6">
        <w:rPr/>
        <w:t xml:space="preserve"> other people's churches. </w:t>
      </w:r>
      <w:r w:rsidR="73689DA6">
        <w:rPr/>
        <w:t>There's</w:t>
      </w:r>
      <w:r w:rsidR="73689DA6">
        <w:rPr/>
        <w:t xml:space="preserve"> more swapping of </w:t>
      </w:r>
      <w:r w:rsidR="73689DA6">
        <w:rPr/>
        <w:t>pulpits and stuff.</w:t>
      </w:r>
      <w:r w:rsidR="73689DA6">
        <w:rPr/>
        <w:t xml:space="preserve"> </w:t>
      </w:r>
      <w:r w:rsidR="73689DA6">
        <w:rPr/>
        <w:t>So</w:t>
      </w:r>
      <w:r w:rsidR="73689DA6">
        <w:rPr/>
        <w:t xml:space="preserve"> I think from the perspective of just a personal</w:t>
      </w:r>
      <w:r w:rsidR="0EBBCAD8">
        <w:rPr/>
        <w:t xml:space="preserve"> s</w:t>
      </w:r>
      <w:r w:rsidR="73689DA6">
        <w:rPr/>
        <w:t>upport and assurance of prayer and kind of fellowship brotherliness, whatever</w:t>
      </w:r>
      <w:r w:rsidR="654141DB">
        <w:rPr/>
        <w:t xml:space="preserve">, </w:t>
      </w:r>
      <w:r w:rsidR="654141DB">
        <w:rPr/>
        <w:t>t</w:t>
      </w:r>
      <w:r w:rsidR="73689DA6">
        <w:rPr/>
        <w:t>hat's</w:t>
      </w:r>
      <w:r w:rsidR="73689DA6">
        <w:rPr/>
        <w:t xml:space="preserve"> been </w:t>
      </w:r>
      <w:r w:rsidR="73689DA6">
        <w:rPr/>
        <w:t>really good</w:t>
      </w:r>
      <w:r w:rsidR="73689DA6">
        <w:rPr/>
        <w:t>.</w:t>
      </w:r>
      <w:r w:rsidR="5ABDD632">
        <w:rPr/>
        <w:t xml:space="preserve"> </w:t>
      </w:r>
      <w:r w:rsidR="73689DA6">
        <w:rPr/>
        <w:t xml:space="preserve">And I would say no </w:t>
      </w:r>
      <w:r w:rsidR="73689DA6">
        <w:rPr/>
        <w:t>bad things</w:t>
      </w:r>
      <w:r w:rsidR="73689DA6">
        <w:rPr/>
        <w:t xml:space="preserve"> about that at all.</w:t>
      </w:r>
      <w:r>
        <w:br/>
      </w:r>
      <w:r w:rsidR="73689DA6">
        <w:rPr/>
        <w:t>Structurally, formally in terms of governance and whatever</w:t>
      </w:r>
      <w:r w:rsidR="0EA1F6D7">
        <w:rPr/>
        <w:t xml:space="preserve"> </w:t>
      </w:r>
      <w:r w:rsidR="73689DA6">
        <w:rPr/>
        <w:t xml:space="preserve">I think </w:t>
      </w:r>
      <w:r w:rsidR="73689DA6">
        <w:rPr/>
        <w:t>we</w:t>
      </w:r>
      <w:r w:rsidR="318094E3">
        <w:rPr/>
        <w:t>’re</w:t>
      </w:r>
      <w:r w:rsidR="73689DA6">
        <w:rPr/>
        <w:t xml:space="preserve"> </w:t>
      </w:r>
      <w:r w:rsidR="73689DA6">
        <w:rPr/>
        <w:t>probably</w:t>
      </w:r>
      <w:r w:rsidR="443286A6">
        <w:rPr/>
        <w:t xml:space="preserve"> </w:t>
      </w:r>
      <w:r w:rsidR="73689DA6">
        <w:rPr/>
        <w:t>OK</w:t>
      </w:r>
      <w:r w:rsidR="73689DA6">
        <w:rPr/>
        <w:t xml:space="preserve"> because you know, </w:t>
      </w:r>
      <w:r w:rsidR="73689DA6">
        <w:rPr/>
        <w:t>we're</w:t>
      </w:r>
      <w:r w:rsidR="73689DA6">
        <w:rPr/>
        <w:t xml:space="preserve"> pretty much </w:t>
      </w:r>
      <w:r w:rsidR="73689DA6">
        <w:rPr/>
        <w:t>a viable</w:t>
      </w:r>
      <w:r w:rsidR="73689DA6">
        <w:rPr/>
        <w:t xml:space="preserve"> congregation. But I imagine if I were</w:t>
      </w:r>
      <w:r w:rsidR="73689DA6">
        <w:rPr/>
        <w:t xml:space="preserve"> </w:t>
      </w:r>
      <w:r w:rsidR="73689DA6">
        <w:rPr/>
        <w:t>sitting in the place of, say, some of our congregations that have got no prospect, really of calling a Minister and where it's quite hard for them to link with anyone else because of geography</w:t>
      </w:r>
      <w:r w:rsidR="59484AE6">
        <w:rPr/>
        <w:t>,</w:t>
      </w:r>
      <w:r w:rsidR="73689DA6">
        <w:rPr/>
        <w:t xml:space="preserve"> I don't know how I'd be feeling </w:t>
      </w:r>
      <w:r w:rsidR="73689DA6">
        <w:rPr/>
        <w:t xml:space="preserve">about </w:t>
      </w:r>
      <w:r w:rsidR="23F1B388">
        <w:rPr/>
        <w:t>Presbytry</w:t>
      </w:r>
      <w:r w:rsidR="23F1B388">
        <w:rPr/>
        <w:t>,</w:t>
      </w:r>
      <w:r w:rsidR="73689DA6">
        <w:rPr/>
        <w:t xml:space="preserve"> </w:t>
      </w:r>
      <w:r w:rsidR="73689DA6">
        <w:rPr/>
        <w:t>I'd probably be feeling quite distant</w:t>
      </w:r>
      <w:r w:rsidR="7104C064">
        <w:rPr/>
        <w:t xml:space="preserve"> a</w:t>
      </w:r>
      <w:r w:rsidR="73689DA6">
        <w:rPr/>
        <w:t xml:space="preserve">nd as if we run over the same old ground all the time thinking we need to do something about the far northwest. We need to be doing something about </w:t>
      </w:r>
      <w:r w:rsidR="36A5E197">
        <w:rPr/>
        <w:t>[??], t</w:t>
      </w:r>
      <w:r w:rsidR="73689DA6">
        <w:rPr/>
        <w:t>o be doing something about</w:t>
      </w:r>
      <w:r w:rsidR="796854AF">
        <w:rPr/>
        <w:t>...</w:t>
      </w:r>
      <w:r w:rsidR="73689DA6">
        <w:rPr/>
        <w:t>I'm</w:t>
      </w:r>
      <w:r w:rsidR="73689DA6">
        <w:rPr/>
        <w:t xml:space="preserve"> just naming a couple of you know and </w:t>
      </w:r>
      <w:r w:rsidR="73689DA6">
        <w:rPr/>
        <w:t>we</w:t>
      </w:r>
      <w:r w:rsidR="73689DA6">
        <w:rPr/>
        <w:t xml:space="preserve"> </w:t>
      </w:r>
      <w:r w:rsidR="73689DA6">
        <w:rPr/>
        <w:t>haven't</w:t>
      </w:r>
      <w:r w:rsidR="73689DA6">
        <w:rPr/>
        <w:t xml:space="preserve"> got the answers. We </w:t>
      </w:r>
      <w:r w:rsidR="73689DA6">
        <w:rPr/>
        <w:t>haven't got</w:t>
      </w:r>
      <w:r w:rsidR="73689DA6">
        <w:rPr/>
        <w:t xml:space="preserve"> the answers.</w:t>
      </w:r>
    </w:p>
    <w:p w:rsidR="007F55E1" w:rsidRDefault="00EE59A9" w14:paraId="2519E6DD" w14:textId="3889E46A">
      <w:r w:rsidRPr="57BD4647" w:rsidR="73689DA6">
        <w:rPr>
          <w:b w:val="1"/>
          <w:bCs w:val="1"/>
        </w:rPr>
        <w:t>Annemarie – Douglas</w:t>
      </w:r>
      <w:r>
        <w:br/>
      </w:r>
      <w:r w:rsidR="73689DA6">
        <w:rPr/>
        <w:t>46:07</w:t>
      </w:r>
      <w:r>
        <w:br/>
      </w:r>
      <w:r w:rsidR="73689DA6">
        <w:rPr/>
        <w:t xml:space="preserve">But how do those congregations </w:t>
      </w:r>
      <w:r w:rsidR="73689DA6">
        <w:rPr/>
        <w:t>engage with</w:t>
      </w:r>
      <w:r w:rsidR="73689DA6">
        <w:rPr/>
        <w:t xml:space="preserve"> presbytery then? Do they have a nominated elder that can engage with presbytery if they </w:t>
      </w:r>
      <w:r w:rsidR="73689DA6">
        <w:rPr/>
        <w:t>don't</w:t>
      </w:r>
      <w:r w:rsidR="73689DA6">
        <w:rPr/>
        <w:t xml:space="preserve"> have a minister?</w:t>
      </w:r>
    </w:p>
    <w:p w:rsidR="007F55E1" w:rsidRDefault="00EE59A9" w14:paraId="6DBA5FE9" w14:textId="6BA4161C">
      <w:r w:rsidRPr="57BD4647" w:rsidR="73689DA6">
        <w:rPr>
          <w:b w:val="1"/>
          <w:bCs w:val="1"/>
        </w:rPr>
        <w:t>Jerry – Taylor</w:t>
      </w:r>
      <w:r>
        <w:br/>
      </w:r>
      <w:r w:rsidR="73689DA6">
        <w:rPr/>
        <w:t>46:15</w:t>
      </w:r>
      <w:r>
        <w:br/>
      </w:r>
      <w:r w:rsidR="73689DA6">
        <w:rPr/>
        <w:t xml:space="preserve">They do, but as it happens, quite a few of those congregations </w:t>
      </w:r>
      <w:r w:rsidR="73689DA6">
        <w:rPr/>
        <w:t>don't</w:t>
      </w:r>
      <w:r w:rsidR="73689DA6">
        <w:rPr/>
        <w:t xml:space="preserve"> have local elders, so t</w:t>
      </w:r>
      <w:r w:rsidR="2E12C0A2">
        <w:rPr/>
        <w:t>o</w:t>
      </w:r>
      <w:r w:rsidR="73689DA6">
        <w:rPr/>
        <w:t xml:space="preserve"> make up their Kirk session and their little governance body</w:t>
      </w:r>
      <w:r w:rsidR="5263FA38">
        <w:rPr/>
        <w:t xml:space="preserve"> t</w:t>
      </w:r>
      <w:r w:rsidR="73689DA6">
        <w:rPr/>
        <w:t xml:space="preserve">hey </w:t>
      </w:r>
      <w:r w:rsidR="73689DA6">
        <w:rPr/>
        <w:t>have to</w:t>
      </w:r>
      <w:r w:rsidR="73689DA6">
        <w:rPr/>
        <w:t xml:space="preserve"> have </w:t>
      </w:r>
      <w:r w:rsidR="73689DA6">
        <w:rPr/>
        <w:t>what's</w:t>
      </w:r>
      <w:r w:rsidR="73689DA6">
        <w:rPr/>
        <w:t xml:space="preserve"> called assessor elders that </w:t>
      </w:r>
      <w:r w:rsidR="15747334">
        <w:rPr/>
        <w:t>Presbytry</w:t>
      </w:r>
      <w:r w:rsidR="73689DA6">
        <w:rPr/>
        <w:t xml:space="preserve"> nominates. </w:t>
      </w:r>
      <w:r w:rsidR="73689DA6">
        <w:rPr/>
        <w:t>So</w:t>
      </w:r>
      <w:r w:rsidR="73689DA6">
        <w:rPr/>
        <w:t xml:space="preserve"> </w:t>
      </w:r>
      <w:r w:rsidR="73689DA6">
        <w:rPr/>
        <w:t>you'll</w:t>
      </w:r>
      <w:r w:rsidR="73689DA6">
        <w:rPr/>
        <w:t xml:space="preserve"> often find that the representative</w:t>
      </w:r>
      <w:r w:rsidR="4179C664">
        <w:rPr/>
        <w:t>, s</w:t>
      </w:r>
      <w:r w:rsidR="73689DA6">
        <w:rPr/>
        <w:t xml:space="preserve">o for example, </w:t>
      </w:r>
      <w:r w:rsidR="73689DA6">
        <w:rPr/>
        <w:t>at the moment</w:t>
      </w:r>
      <w:r w:rsidR="73689DA6">
        <w:rPr/>
        <w:t xml:space="preserve"> the Congregation of T</w:t>
      </w:r>
      <w:r w:rsidR="0009E893">
        <w:rPr/>
        <w:t>ain</w:t>
      </w:r>
      <w:r w:rsidR="73689DA6">
        <w:rPr/>
        <w:t xml:space="preserve"> and Fern, which is one of our healthier larger congregations, has </w:t>
      </w:r>
      <w:r w:rsidR="73689DA6">
        <w:rPr/>
        <w:t>probably got</w:t>
      </w:r>
      <w:r w:rsidR="73689DA6">
        <w:rPr/>
        <w:t xml:space="preserve"> about seven of its elders serving on presbytery </w:t>
      </w:r>
      <w:r w:rsidR="73689DA6">
        <w:rPr/>
        <w:t>representing</w:t>
      </w:r>
      <w:r w:rsidR="73689DA6">
        <w:rPr/>
        <w:t xml:space="preserve"> different congregations. They don't actually come from those local congregations</w:t>
      </w:r>
      <w:r w:rsidR="282380AF">
        <w:rPr/>
        <w:t xml:space="preserve">, </w:t>
      </w:r>
      <w:r w:rsidR="282380AF">
        <w:rPr/>
        <w:t>s</w:t>
      </w:r>
      <w:r w:rsidR="73689DA6">
        <w:rPr/>
        <w:t>o there is</w:t>
      </w:r>
      <w:r w:rsidR="73689DA6">
        <w:rPr/>
        <w:t xml:space="preserve"> a big issue there.</w:t>
      </w:r>
      <w:r w:rsidR="4D96BAAF">
        <w:rPr/>
        <w:t xml:space="preserve"> </w:t>
      </w:r>
      <w:r w:rsidR="73689DA6">
        <w:rPr/>
        <w:t>Some of them do feel quite isolated from presbytery.</w:t>
      </w:r>
    </w:p>
    <w:p w:rsidR="007F55E1" w:rsidRDefault="00EE59A9" w14:paraId="21FE4D41" w14:textId="208771D7">
      <w:r w:rsidRPr="57BD4647" w:rsidR="73689DA6">
        <w:rPr>
          <w:b w:val="1"/>
          <w:bCs w:val="1"/>
        </w:rPr>
        <w:t>Annemarie – Douglas</w:t>
      </w:r>
      <w:r>
        <w:br/>
      </w:r>
      <w:r w:rsidR="73689DA6">
        <w:rPr/>
        <w:t>46:50</w:t>
      </w:r>
      <w:r>
        <w:br/>
      </w:r>
      <w:r w:rsidR="73689DA6">
        <w:rPr/>
        <w:t>OK, I wonder how I could get conversations with some of those congregations without a minister</w:t>
      </w:r>
      <w:r w:rsidR="050E4D71">
        <w:rPr/>
        <w:t>, t</w:t>
      </w:r>
      <w:r w:rsidR="73689DA6">
        <w:rPr/>
        <w:t xml:space="preserve">hen that would be quite </w:t>
      </w:r>
      <w:r w:rsidR="73689DA6">
        <w:rPr/>
        <w:t>an interesting</w:t>
      </w:r>
      <w:r w:rsidR="73689DA6">
        <w:rPr/>
        <w:t>.</w:t>
      </w:r>
    </w:p>
    <w:p w:rsidR="007F55E1" w:rsidRDefault="00EE59A9" w14:paraId="6B4D5298" w14:textId="0CD3FD68">
      <w:r w:rsidRPr="57BD4647" w:rsidR="73689DA6">
        <w:rPr>
          <w:b w:val="1"/>
          <w:bCs w:val="1"/>
        </w:rPr>
        <w:t>Jerry – Taylor</w:t>
      </w:r>
      <w:r>
        <w:br/>
      </w:r>
      <w:r w:rsidR="73689DA6">
        <w:rPr/>
        <w:t>46:51</w:t>
      </w:r>
      <w:r>
        <w:br/>
      </w:r>
      <w:r w:rsidR="73689DA6">
        <w:rPr/>
        <w:t>Yeah.</w:t>
      </w:r>
      <w:r>
        <w:br/>
      </w:r>
      <w:r w:rsidR="73689DA6">
        <w:rPr/>
        <w:t>Well, you could if you I know that</w:t>
      </w:r>
      <w:r w:rsidR="7BED319D">
        <w:rPr/>
        <w:t>,</w:t>
      </w:r>
      <w:r w:rsidR="73689DA6">
        <w:rPr/>
        <w:t xml:space="preserve"> because he told me</w:t>
      </w:r>
      <w:r w:rsidR="371AD5C5">
        <w:rPr/>
        <w:t>,</w:t>
      </w:r>
      <w:r w:rsidR="73689DA6">
        <w:rPr/>
        <w:t xml:space="preserve"> you had a conversation</w:t>
      </w:r>
      <w:r w:rsidR="1BBB52F1">
        <w:rPr/>
        <w:t>, f</w:t>
      </w:r>
      <w:r w:rsidR="73689DA6">
        <w:rPr/>
        <w:t xml:space="preserve">or </w:t>
      </w:r>
      <w:r w:rsidR="73689DA6">
        <w:rPr/>
        <w:t xml:space="preserve">example with John Angus MacLeod, </w:t>
      </w:r>
      <w:r w:rsidR="73689DA6">
        <w:rPr/>
        <w:t>who's</w:t>
      </w:r>
      <w:r w:rsidR="73689DA6">
        <w:rPr/>
        <w:t xml:space="preserve"> obviously local to here. He works with us, which is a huge blessing for us, makes some of the stuff we are doing possible. An</w:t>
      </w:r>
      <w:r w:rsidR="57FF4CD0">
        <w:rPr/>
        <w:t>d</w:t>
      </w:r>
      <w:r w:rsidR="73689DA6">
        <w:rPr/>
        <w:t xml:space="preserve"> he is</w:t>
      </w:r>
      <w:r w:rsidR="1D124F23">
        <w:rPr/>
        <w:t>,</w:t>
      </w:r>
      <w:r w:rsidR="73689DA6">
        <w:rPr/>
        <w:t xml:space="preserve"> he</w:t>
      </w:r>
      <w:r w:rsidR="2E4659E9">
        <w:rPr/>
        <w:t xml:space="preserve">, or I, </w:t>
      </w:r>
      <w:r w:rsidR="73689DA6">
        <w:rPr/>
        <w:t>would for example</w:t>
      </w:r>
      <w:r w:rsidR="73689DA6">
        <w:rPr/>
        <w:t xml:space="preserve">, be able </w:t>
      </w:r>
      <w:r w:rsidR="03084D05">
        <w:rPr/>
        <w:t xml:space="preserve">to </w:t>
      </w:r>
      <w:r w:rsidR="73689DA6">
        <w:rPr/>
        <w:t>g</w:t>
      </w:r>
      <w:r w:rsidR="73689DA6">
        <w:rPr/>
        <w:t>ive</w:t>
      </w:r>
      <w:r w:rsidR="73689DA6">
        <w:rPr/>
        <w:t xml:space="preserve"> you names for people, I think probably</w:t>
      </w:r>
      <w:r w:rsidR="50C16ED2">
        <w:rPr/>
        <w:t xml:space="preserve"> if we</w:t>
      </w:r>
      <w:r w:rsidR="73689DA6">
        <w:rPr/>
        <w:t xml:space="preserve"> got</w:t>
      </w:r>
      <w:r w:rsidR="73689DA6">
        <w:rPr/>
        <w:t xml:space="preserve"> our heads together. </w:t>
      </w:r>
      <w:r w:rsidR="73689DA6">
        <w:rPr/>
        <w:t>Yeah</w:t>
      </w:r>
      <w:r w:rsidR="73689DA6">
        <w:rPr/>
        <w:t xml:space="preserve">, basically. If </w:t>
      </w:r>
      <w:r w:rsidR="73689DA6">
        <w:rPr/>
        <w:t>there's</w:t>
      </w:r>
      <w:r w:rsidR="73689DA6">
        <w:rPr/>
        <w:t xml:space="preserve"> anything you think you would find helpful type of folk to speak to places, whatever</w:t>
      </w:r>
      <w:r w:rsidR="7C7AF036">
        <w:rPr/>
        <w:t>, e</w:t>
      </w:r>
      <w:r w:rsidR="73689DA6">
        <w:rPr/>
        <w:t xml:space="preserve">ither e-mail him or me or both, </w:t>
      </w:r>
      <w:r w:rsidR="73689DA6">
        <w:rPr/>
        <w:t>an</w:t>
      </w:r>
      <w:r w:rsidR="4BD2D811">
        <w:rPr/>
        <w:t>d</w:t>
      </w:r>
      <w:r w:rsidR="73689DA6">
        <w:rPr/>
        <w:t xml:space="preserve"> </w:t>
      </w:r>
      <w:r w:rsidR="73689DA6">
        <w:rPr/>
        <w:t>we'll</w:t>
      </w:r>
      <w:r w:rsidR="73689DA6">
        <w:rPr/>
        <w:t xml:space="preserve"> </w:t>
      </w:r>
      <w:r w:rsidR="73689DA6">
        <w:rPr/>
        <w:t>come up with</w:t>
      </w:r>
      <w:r w:rsidR="73689DA6">
        <w:rPr/>
        <w:t xml:space="preserve"> something.</w:t>
      </w:r>
    </w:p>
    <w:p w:rsidR="007F55E1" w:rsidRDefault="00EE59A9" w14:paraId="10668F54" w14:textId="2AEA00CF">
      <w:r w:rsidRPr="57BD4647" w:rsidR="73689DA6">
        <w:rPr>
          <w:b w:val="1"/>
          <w:bCs w:val="1"/>
        </w:rPr>
        <w:t>Annemarie – Douglas</w:t>
      </w:r>
      <w:r>
        <w:br/>
      </w:r>
      <w:r w:rsidR="73689DA6">
        <w:rPr/>
        <w:t>47:32</w:t>
      </w:r>
      <w:r>
        <w:br/>
      </w:r>
      <w:r w:rsidR="73689DA6">
        <w:rPr/>
        <w:t xml:space="preserve">Thank you. I just </w:t>
      </w:r>
      <w:r w:rsidR="73689DA6">
        <w:rPr/>
        <w:t>hadn't</w:t>
      </w:r>
      <w:r w:rsidR="73689DA6">
        <w:rPr/>
        <w:t xml:space="preserve"> thought about that aspect before</w:t>
      </w:r>
      <w:r w:rsidR="461F07DB">
        <w:rPr/>
        <w:t xml:space="preserve"> you’d said that.  </w:t>
      </w:r>
    </w:p>
    <w:p w:rsidR="007F55E1" w:rsidRDefault="00EE59A9" w14:paraId="4995319A" w14:textId="0134EC8D">
      <w:r w:rsidRPr="57BD4647" w:rsidR="73689DA6">
        <w:rPr>
          <w:b w:val="1"/>
          <w:bCs w:val="1"/>
        </w:rPr>
        <w:t>Jerry – Taylor</w:t>
      </w:r>
      <w:r>
        <w:br/>
      </w:r>
      <w:r w:rsidR="73689DA6">
        <w:rPr/>
        <w:t>47:36</w:t>
      </w:r>
      <w:r>
        <w:br/>
      </w:r>
      <w:r w:rsidR="73689DA6">
        <w:rPr/>
        <w:t xml:space="preserve">Yeah. </w:t>
      </w:r>
      <w:r w:rsidR="73689DA6">
        <w:rPr/>
        <w:t>See, that is quite important actually, because yeah, there's a huge change in mindset.</w:t>
      </w:r>
      <w:r w:rsidR="73689DA6">
        <w:rPr/>
        <w:t xml:space="preserve"> </w:t>
      </w:r>
      <w:r w:rsidR="73689DA6">
        <w:rPr/>
        <w:t>The difference in mindset is now between where you feel like things are actually going relatively well and where you're, you know, where about.</w:t>
      </w:r>
      <w:r w:rsidR="63108B39">
        <w:rPr/>
        <w:t>...</w:t>
      </w:r>
      <w:r w:rsidR="73689DA6">
        <w:rPr/>
        <w:t xml:space="preserve"> I mean, one of our congregations </w:t>
      </w:r>
      <w:r w:rsidR="73689DA6">
        <w:rPr/>
        <w:t xml:space="preserve">are just linking up now and may have. They </w:t>
      </w:r>
      <w:r w:rsidR="73689DA6">
        <w:rPr/>
        <w:t>haven't</w:t>
      </w:r>
      <w:r w:rsidR="73689DA6">
        <w:rPr/>
        <w:t xml:space="preserve"> had a minister since 2008, for example.</w:t>
      </w:r>
    </w:p>
    <w:p w:rsidR="007F55E1" w:rsidRDefault="00EE59A9" w14:paraId="7B9CC199" w14:textId="77777777">
      <w:r>
        <w:rPr>
          <w:b/>
        </w:rPr>
        <w:t>Annemarie – Douglas</w:t>
      </w:r>
      <w:r>
        <w:rPr>
          <w:b/>
        </w:rPr>
        <w:br/>
      </w:r>
      <w:r>
        <w:t>47:55</w:t>
      </w:r>
      <w:r>
        <w:br/>
      </w:r>
      <w:r>
        <w:t>OK, wow, that was not yesterday. Oh my goodness.</w:t>
      </w:r>
    </w:p>
    <w:p w:rsidR="007F55E1" w:rsidRDefault="00EE59A9" w14:paraId="47BC16EC" w14:textId="5E1A83B8">
      <w:r w:rsidRPr="57BD4647" w:rsidR="73689DA6">
        <w:rPr>
          <w:b w:val="1"/>
          <w:bCs w:val="1"/>
        </w:rPr>
        <w:t>Jerry – Taylor</w:t>
      </w:r>
      <w:r>
        <w:br/>
      </w:r>
      <w:r w:rsidR="73689DA6">
        <w:rPr/>
        <w:t>48:00</w:t>
      </w:r>
      <w:r>
        <w:br/>
      </w:r>
      <w:r w:rsidR="73689DA6">
        <w:rPr/>
        <w:t>No, that was a long time ago. I</w:t>
      </w:r>
      <w:r w:rsidR="57A47049">
        <w:rPr/>
        <w:t xml:space="preserve"> was only</w:t>
      </w:r>
      <w:r w:rsidR="73689DA6">
        <w:rPr/>
        <w:t xml:space="preserve"> barely </w:t>
      </w:r>
      <w:r w:rsidR="73689DA6">
        <w:rPr/>
        <w:t>starting</w:t>
      </w:r>
      <w:r w:rsidR="73689DA6">
        <w:rPr/>
        <w:t xml:space="preserve"> out myself then, so </w:t>
      </w:r>
      <w:r w:rsidR="73689DA6">
        <w:rPr/>
        <w:t>yeah</w:t>
      </w:r>
      <w:r w:rsidR="73689DA6">
        <w:rPr/>
        <w:t>.</w:t>
      </w:r>
    </w:p>
    <w:p w:rsidR="007F55E1" w:rsidRDefault="00EE59A9" w14:paraId="15C83DD2" w14:textId="42268390">
      <w:r w:rsidRPr="57BD4647" w:rsidR="73689DA6">
        <w:rPr>
          <w:b w:val="1"/>
          <w:bCs w:val="1"/>
        </w:rPr>
        <w:t>Annemarie – Douglas</w:t>
      </w:r>
      <w:r>
        <w:br/>
      </w:r>
      <w:r w:rsidR="73689DA6">
        <w:rPr/>
        <w:t>48:05</w:t>
      </w:r>
      <w:r>
        <w:br/>
      </w:r>
      <w:r w:rsidR="73689DA6">
        <w:rPr/>
        <w:t xml:space="preserve">Is there anything that we </w:t>
      </w:r>
      <w:r w:rsidR="73689DA6">
        <w:rPr/>
        <w:t>haven't</w:t>
      </w:r>
      <w:r w:rsidR="73689DA6">
        <w:rPr/>
        <w:t xml:space="preserve"> talked about in terms of your </w:t>
      </w:r>
      <w:r w:rsidR="73689DA6">
        <w:rPr/>
        <w:t>experience or</w:t>
      </w:r>
      <w:r w:rsidR="73689DA6">
        <w:rPr/>
        <w:t xml:space="preserve"> just that I </w:t>
      </w:r>
      <w:r w:rsidR="73689DA6">
        <w:rPr/>
        <w:t>haven't</w:t>
      </w:r>
      <w:r w:rsidR="73689DA6">
        <w:rPr/>
        <w:t xml:space="preserve"> asked. You feel that I </w:t>
      </w:r>
      <w:r w:rsidR="73689DA6">
        <w:rPr/>
        <w:t>haven't</w:t>
      </w:r>
      <w:r w:rsidR="73689DA6">
        <w:rPr/>
        <w:t xml:space="preserve"> kind of asked you about </w:t>
      </w:r>
      <w:r w:rsidR="73689DA6">
        <w:rPr/>
        <w:t>kind of serving</w:t>
      </w:r>
      <w:r w:rsidR="73689DA6">
        <w:rPr/>
        <w:t xml:space="preserve"> in a rural context that you'd quite like to see.</w:t>
      </w:r>
    </w:p>
    <w:p w:rsidR="007F55E1" w:rsidRDefault="00EE59A9" w14:paraId="3DF84BD9" w14:textId="18C29931">
      <w:r w:rsidRPr="57BD4647" w:rsidR="73689DA6">
        <w:rPr>
          <w:b w:val="1"/>
          <w:bCs w:val="1"/>
        </w:rPr>
        <w:t>Jerry – Taylor</w:t>
      </w:r>
      <w:r>
        <w:br/>
      </w:r>
      <w:r w:rsidR="73689DA6">
        <w:rPr/>
        <w:t>48:23</w:t>
      </w:r>
      <w:r>
        <w:br/>
      </w:r>
      <w:r w:rsidR="73689DA6">
        <w:rPr/>
        <w:t xml:space="preserve">I think what I might do I've just, I </w:t>
      </w:r>
      <w:r w:rsidR="73689DA6">
        <w:rPr/>
        <w:t>realised</w:t>
      </w:r>
      <w:r w:rsidR="73689DA6">
        <w:rPr/>
        <w:t xml:space="preserve"> I sent something through not all that long ago with a pil</w:t>
      </w:r>
      <w:r w:rsidR="47460683">
        <w:rPr/>
        <w:t>e of</w:t>
      </w:r>
      <w:r w:rsidR="73689DA6">
        <w:rPr/>
        <w:t xml:space="preserve"> questions</w:t>
      </w:r>
      <w:r w:rsidR="73689DA6">
        <w:rPr/>
        <w:t xml:space="preserve"> that we had</w:t>
      </w:r>
      <w:r w:rsidR="73297C21">
        <w:rPr/>
        <w:t xml:space="preserve"> a</w:t>
      </w:r>
      <w:r w:rsidR="73689DA6">
        <w:rPr/>
        <w:t xml:space="preserve">s a congregation that had quite a lot of rural elements to it, to Ivor MacDonald and the team there at the rural </w:t>
      </w:r>
      <w:r w:rsidR="73689DA6">
        <w:rPr/>
        <w:t>centre</w:t>
      </w:r>
      <w:r w:rsidR="73689DA6">
        <w:rPr/>
        <w:t>, and I wonder whether it rather than answering your question directly, whether if I send you that that series of questions, because that will obviously reveal the sort of things that we</w:t>
      </w:r>
      <w:r w:rsidR="73689DA6">
        <w:rPr/>
        <w:t xml:space="preserve"> were thinking about that might actually be more helpful than me just picking out one or two things and then you can</w:t>
      </w:r>
      <w:r w:rsidR="17B443F6">
        <w:rPr/>
        <w:t>, y</w:t>
      </w:r>
      <w:r w:rsidR="73689DA6">
        <w:rPr/>
        <w:t>ou can see whether that that feeds into any of the</w:t>
      </w:r>
      <w:r w:rsidR="59B994B7">
        <w:rPr/>
        <w:t>, y</w:t>
      </w:r>
      <w:r w:rsidR="73689DA6">
        <w:rPr/>
        <w:t xml:space="preserve">ou know whether that helps at all. Yeah, </w:t>
      </w:r>
      <w:r w:rsidR="73689DA6">
        <w:rPr/>
        <w:t>I'll</w:t>
      </w:r>
      <w:r w:rsidR="73689DA6">
        <w:rPr/>
        <w:t xml:space="preserve"> throw that over straight after the call.</w:t>
      </w:r>
    </w:p>
    <w:p w:rsidR="007F55E1" w:rsidRDefault="00EE59A9" w14:paraId="1352BB74" w14:textId="76766F94">
      <w:r w:rsidRPr="57BD4647" w:rsidR="73689DA6">
        <w:rPr>
          <w:b w:val="1"/>
          <w:bCs w:val="1"/>
        </w:rPr>
        <w:t>Annemarie – Douglas</w:t>
      </w:r>
      <w:r>
        <w:br/>
      </w:r>
      <w:r w:rsidR="73689DA6">
        <w:rPr/>
        <w:t>50:18</w:t>
      </w:r>
      <w:r>
        <w:br/>
      </w:r>
      <w:r w:rsidR="73689DA6">
        <w:rPr/>
        <w:t>Do you have any questions for me?</w:t>
      </w:r>
    </w:p>
    <w:p w:rsidR="007F55E1" w:rsidRDefault="00EE59A9" w14:paraId="67EE018B" w14:textId="5530D9B0">
      <w:r w:rsidRPr="57BD4647" w:rsidR="73689DA6">
        <w:rPr>
          <w:b w:val="1"/>
          <w:bCs w:val="1"/>
        </w:rPr>
        <w:t>Jerry – Taylor</w:t>
      </w:r>
      <w:r>
        <w:br/>
      </w:r>
      <w:r w:rsidR="73689DA6">
        <w:rPr/>
        <w:t>50:23</w:t>
      </w:r>
      <w:r>
        <w:br/>
      </w:r>
      <w:r w:rsidR="73689DA6">
        <w:rPr/>
        <w:t xml:space="preserve">I </w:t>
      </w:r>
      <w:r w:rsidR="73689DA6">
        <w:rPr/>
        <w:t>don't</w:t>
      </w:r>
      <w:r w:rsidR="73689DA6">
        <w:rPr/>
        <w:t xml:space="preserve"> think so. </w:t>
      </w:r>
      <w:r w:rsidR="73689DA6">
        <w:rPr/>
        <w:t>I'm</w:t>
      </w:r>
      <w:r w:rsidR="73689DA6">
        <w:rPr/>
        <w:t xml:space="preserve"> just encourag</w:t>
      </w:r>
      <w:r w:rsidR="12FA6947">
        <w:rPr/>
        <w:t>ed</w:t>
      </w:r>
      <w:r w:rsidR="73689DA6">
        <w:rPr/>
        <w:t xml:space="preserve"> that someone's thinking through these things like this</w:t>
      </w:r>
      <w:r w:rsidR="4137B121">
        <w:rPr/>
        <w:t>, i</w:t>
      </w:r>
      <w:r w:rsidR="73689DA6">
        <w:rPr/>
        <w:t>n this way, I think it's really good.</w:t>
      </w:r>
      <w:r w:rsidR="73689DA6">
        <w:rPr/>
        <w:t xml:space="preserve"> </w:t>
      </w:r>
      <w:r w:rsidR="73689DA6">
        <w:rPr/>
        <w:t>Yeah</w:t>
      </w:r>
      <w:r w:rsidR="73689DA6">
        <w:rPr/>
        <w:t xml:space="preserve">. I hope you get </w:t>
      </w:r>
      <w:r w:rsidR="73689DA6">
        <w:rPr/>
        <w:t>good</w:t>
      </w:r>
      <w:r w:rsidR="73689DA6">
        <w:rPr/>
        <w:t xml:space="preserve"> response rate for your people offering to, you know, speak to you.</w:t>
      </w:r>
    </w:p>
    <w:p w:rsidR="007F55E1" w:rsidRDefault="00EE59A9" w14:paraId="30BE1860" w14:textId="77777777">
      <w:r>
        <w:rPr>
          <w:b/>
        </w:rPr>
        <w:t>Annemarie – Douglas</w:t>
      </w:r>
      <w:r>
        <w:rPr>
          <w:b/>
        </w:rPr>
        <w:br/>
      </w:r>
      <w:r>
        <w:t>50:52</w:t>
      </w:r>
      <w:r>
        <w:br/>
      </w:r>
      <w:r>
        <w:t>So I've I've had. I emailed 55 and I've had 15 within like a week or so of sending out the e-</w:t>
      </w:r>
      <w:r>
        <w:t>mail and I've sent it out just before the Easter holidays. So I'm hopeful that like once people get back from the Easter holidays that I'll get, I'll get more. And that's before I've even done a follow up. So I'm reasonably pleased with that so far, so.</w:t>
      </w:r>
    </w:p>
    <w:p w:rsidR="007F55E1" w:rsidRDefault="00EE59A9" w14:paraId="07B9DD6A" w14:textId="579DF82D">
      <w:r w:rsidRPr="57BD4647" w:rsidR="73689DA6">
        <w:rPr>
          <w:b w:val="1"/>
          <w:bCs w:val="1"/>
        </w:rPr>
        <w:t>Jerry – Taylor</w:t>
      </w:r>
      <w:r>
        <w:br/>
      </w:r>
      <w:r w:rsidR="73689DA6">
        <w:rPr/>
        <w:t>51:14</w:t>
      </w:r>
      <w:r>
        <w:br/>
      </w:r>
      <w:r w:rsidR="73689DA6">
        <w:rPr/>
        <w:t>Well</w:t>
      </w:r>
      <w:r w:rsidR="73689DA6">
        <w:rPr/>
        <w:t>, that's</w:t>
      </w:r>
      <w:r w:rsidR="73689DA6">
        <w:rPr/>
        <w:t xml:space="preserve"> </w:t>
      </w:r>
      <w:r w:rsidR="73689DA6">
        <w:rPr/>
        <w:t>that's</w:t>
      </w:r>
      <w:r w:rsidR="73689DA6">
        <w:rPr/>
        <w:t xml:space="preserve"> </w:t>
      </w:r>
      <w:r w:rsidR="73689DA6">
        <w:rPr/>
        <w:t>pretty good</w:t>
      </w:r>
      <w:r w:rsidR="73689DA6">
        <w:rPr/>
        <w:t xml:space="preserve">. </w:t>
      </w:r>
      <w:r w:rsidR="73689DA6">
        <w:rPr/>
        <w:t>Yeah</w:t>
      </w:r>
      <w:r w:rsidR="73689DA6">
        <w:rPr/>
        <w:t xml:space="preserve">, </w:t>
      </w:r>
      <w:r w:rsidR="73689DA6">
        <w:rPr/>
        <w:t>that's</w:t>
      </w:r>
      <w:r w:rsidR="73689DA6">
        <w:rPr/>
        <w:t xml:space="preserve"> good. </w:t>
      </w:r>
      <w:r w:rsidR="73689DA6">
        <w:rPr/>
        <w:t>That's</w:t>
      </w:r>
      <w:r w:rsidR="73689DA6">
        <w:rPr/>
        <w:t xml:space="preserve"> good. </w:t>
      </w:r>
      <w:r w:rsidR="73689DA6">
        <w:rPr/>
        <w:t>Yeah</w:t>
      </w:r>
      <w:r w:rsidR="73689DA6">
        <w:rPr/>
        <w:t xml:space="preserve">. No, thank you. And </w:t>
      </w:r>
      <w:r w:rsidR="73689DA6">
        <w:rPr/>
        <w:t>yeah</w:t>
      </w:r>
      <w:r w:rsidR="73689DA6">
        <w:rPr/>
        <w:t xml:space="preserve">, no, </w:t>
      </w:r>
      <w:r w:rsidR="73689DA6">
        <w:rPr/>
        <w:t>it's</w:t>
      </w:r>
      <w:r w:rsidR="73689DA6">
        <w:rPr/>
        <w:t xml:space="preserve"> been good to speak. </w:t>
      </w:r>
      <w:r w:rsidR="73689DA6">
        <w:rPr/>
        <w:t>So</w:t>
      </w:r>
      <w:r w:rsidR="73689DA6">
        <w:rPr/>
        <w:t xml:space="preserve"> </w:t>
      </w:r>
      <w:r w:rsidR="73689DA6">
        <w:rPr/>
        <w:t>it's</w:t>
      </w:r>
      <w:r w:rsidR="73689DA6">
        <w:rPr/>
        <w:t xml:space="preserve"> good for us as well to </w:t>
      </w:r>
      <w:r w:rsidR="73689DA6">
        <w:rPr/>
        <w:t>kind of think</w:t>
      </w:r>
      <w:r w:rsidR="73689DA6">
        <w:rPr/>
        <w:t xml:space="preserve"> through these things. </w:t>
      </w:r>
      <w:r w:rsidR="73689DA6">
        <w:rPr/>
        <w:t>I'm</w:t>
      </w:r>
      <w:r w:rsidR="73689DA6">
        <w:rPr/>
        <w:t xml:space="preserve"> sorry, I </w:t>
      </w:r>
      <w:r w:rsidR="73689DA6">
        <w:rPr/>
        <w:t xml:space="preserve">probably </w:t>
      </w:r>
      <w:r w:rsidR="73689DA6">
        <w:rPr/>
        <w:t>wasn't</w:t>
      </w:r>
      <w:r w:rsidR="73689DA6">
        <w:rPr/>
        <w:t xml:space="preserve"> as well prepared for some of the answers as I could have been</w:t>
      </w:r>
      <w:r w:rsidR="20EB43DF">
        <w:rPr/>
        <w:t>.</w:t>
      </w:r>
    </w:p>
    <w:sectPr w:rsidR="007F55E1" w:rsidSect="00034616">
      <w:pgSz w:w="12240" w:h="15840" w:orient="portrait"/>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hint="default" w:ascii="Symbol" w:hAnsi="Symbol"/>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hint="default" w:ascii="Symbol" w:hAnsi="Symbol"/>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hint="default" w:ascii="Symbol" w:hAnsi="Symbol"/>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hint="default" w:ascii="Symbol" w:hAnsi="Symbol"/>
      </w:rPr>
    </w:lvl>
  </w:abstractNum>
  <w:num w:numId="1" w16cid:durableId="1582250777">
    <w:abstractNumId w:val="8"/>
  </w:num>
  <w:num w:numId="2" w16cid:durableId="964504608">
    <w:abstractNumId w:val="6"/>
  </w:num>
  <w:num w:numId="3" w16cid:durableId="20598395">
    <w:abstractNumId w:val="5"/>
  </w:num>
  <w:num w:numId="4" w16cid:durableId="484249051">
    <w:abstractNumId w:val="4"/>
  </w:num>
  <w:num w:numId="5" w16cid:durableId="692264910">
    <w:abstractNumId w:val="7"/>
  </w:num>
  <w:num w:numId="6" w16cid:durableId="2135176789">
    <w:abstractNumId w:val="3"/>
  </w:num>
  <w:num w:numId="7" w16cid:durableId="1724480985">
    <w:abstractNumId w:val="2"/>
  </w:num>
  <w:num w:numId="8" w16cid:durableId="993876469">
    <w:abstractNumId w:val="1"/>
  </w:num>
  <w:num w:numId="9" w16cid:durableId="1555628257">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512F"/>
    <w:rsid w:val="00034616"/>
    <w:rsid w:val="0003A339"/>
    <w:rsid w:val="0006063C"/>
    <w:rsid w:val="0009E893"/>
    <w:rsid w:val="000AD585"/>
    <w:rsid w:val="000D49A2"/>
    <w:rsid w:val="001215DD"/>
    <w:rsid w:val="00140D6E"/>
    <w:rsid w:val="0015074B"/>
    <w:rsid w:val="00181B65"/>
    <w:rsid w:val="001DF50D"/>
    <w:rsid w:val="0029639D"/>
    <w:rsid w:val="00326F90"/>
    <w:rsid w:val="00332265"/>
    <w:rsid w:val="00380965"/>
    <w:rsid w:val="00395149"/>
    <w:rsid w:val="004E780A"/>
    <w:rsid w:val="005A5D8D"/>
    <w:rsid w:val="006977DD"/>
    <w:rsid w:val="00711527"/>
    <w:rsid w:val="007F55E1"/>
    <w:rsid w:val="00804AAD"/>
    <w:rsid w:val="0084256E"/>
    <w:rsid w:val="00858C30"/>
    <w:rsid w:val="009418D1"/>
    <w:rsid w:val="00A52B5B"/>
    <w:rsid w:val="00AA1D8D"/>
    <w:rsid w:val="00AA6D98"/>
    <w:rsid w:val="00AFBCF5"/>
    <w:rsid w:val="00B30F02"/>
    <w:rsid w:val="00B47730"/>
    <w:rsid w:val="00C17416"/>
    <w:rsid w:val="00CB0664"/>
    <w:rsid w:val="00D1152A"/>
    <w:rsid w:val="00D47CCF"/>
    <w:rsid w:val="00E31AAA"/>
    <w:rsid w:val="00E55374"/>
    <w:rsid w:val="00EB3D53"/>
    <w:rsid w:val="00EE59A9"/>
    <w:rsid w:val="00F14052"/>
    <w:rsid w:val="00F160A8"/>
    <w:rsid w:val="00F359CA"/>
    <w:rsid w:val="00F617FA"/>
    <w:rsid w:val="00FC36F3"/>
    <w:rsid w:val="00FC693F"/>
    <w:rsid w:val="0117D32F"/>
    <w:rsid w:val="01240299"/>
    <w:rsid w:val="015254C8"/>
    <w:rsid w:val="016B4707"/>
    <w:rsid w:val="016D2C3A"/>
    <w:rsid w:val="01B34716"/>
    <w:rsid w:val="01E6B5AF"/>
    <w:rsid w:val="02157C5B"/>
    <w:rsid w:val="021FFB9B"/>
    <w:rsid w:val="024040F8"/>
    <w:rsid w:val="03084D05"/>
    <w:rsid w:val="031879C3"/>
    <w:rsid w:val="03842678"/>
    <w:rsid w:val="03C6149E"/>
    <w:rsid w:val="03D443B0"/>
    <w:rsid w:val="043D1E2D"/>
    <w:rsid w:val="044C3719"/>
    <w:rsid w:val="04D51434"/>
    <w:rsid w:val="050E4D71"/>
    <w:rsid w:val="05506AD2"/>
    <w:rsid w:val="059579E3"/>
    <w:rsid w:val="05B5E7FD"/>
    <w:rsid w:val="05BB13E2"/>
    <w:rsid w:val="05BCC3AE"/>
    <w:rsid w:val="05CC1574"/>
    <w:rsid w:val="05FF18B9"/>
    <w:rsid w:val="060E6C98"/>
    <w:rsid w:val="061605BC"/>
    <w:rsid w:val="064C1C30"/>
    <w:rsid w:val="06836904"/>
    <w:rsid w:val="06DE559F"/>
    <w:rsid w:val="06F5F30F"/>
    <w:rsid w:val="0738D629"/>
    <w:rsid w:val="073C6713"/>
    <w:rsid w:val="07400CB6"/>
    <w:rsid w:val="07EAF1B1"/>
    <w:rsid w:val="081C0751"/>
    <w:rsid w:val="08285C26"/>
    <w:rsid w:val="08521BA0"/>
    <w:rsid w:val="08AE2DC9"/>
    <w:rsid w:val="08BCAFCF"/>
    <w:rsid w:val="0945B383"/>
    <w:rsid w:val="0946754A"/>
    <w:rsid w:val="09538D28"/>
    <w:rsid w:val="097727D5"/>
    <w:rsid w:val="097DE5C0"/>
    <w:rsid w:val="09839D08"/>
    <w:rsid w:val="09F8D34B"/>
    <w:rsid w:val="0A049FE1"/>
    <w:rsid w:val="0A19CF84"/>
    <w:rsid w:val="0A315C6C"/>
    <w:rsid w:val="0A51888D"/>
    <w:rsid w:val="0A89ACFC"/>
    <w:rsid w:val="0A8A4114"/>
    <w:rsid w:val="0A9E2769"/>
    <w:rsid w:val="0AA0C94C"/>
    <w:rsid w:val="0AD3C0B5"/>
    <w:rsid w:val="0AE4CABB"/>
    <w:rsid w:val="0B66949B"/>
    <w:rsid w:val="0BC62B92"/>
    <w:rsid w:val="0BFBFF84"/>
    <w:rsid w:val="0C328275"/>
    <w:rsid w:val="0C4600A6"/>
    <w:rsid w:val="0C71BB88"/>
    <w:rsid w:val="0CBC768C"/>
    <w:rsid w:val="0D22EDB3"/>
    <w:rsid w:val="0D44CDED"/>
    <w:rsid w:val="0DED6E3F"/>
    <w:rsid w:val="0E126A9B"/>
    <w:rsid w:val="0E3839A5"/>
    <w:rsid w:val="0E529B4D"/>
    <w:rsid w:val="0EA1F6D7"/>
    <w:rsid w:val="0EBBCAD8"/>
    <w:rsid w:val="0EE5B5D6"/>
    <w:rsid w:val="0EF5A6D0"/>
    <w:rsid w:val="0F320298"/>
    <w:rsid w:val="0F3FD4DD"/>
    <w:rsid w:val="0F8C0E09"/>
    <w:rsid w:val="0FAC65F2"/>
    <w:rsid w:val="0FE4D85A"/>
    <w:rsid w:val="1022C23B"/>
    <w:rsid w:val="1047E8A0"/>
    <w:rsid w:val="10AEE0F8"/>
    <w:rsid w:val="10F4AC33"/>
    <w:rsid w:val="11036A55"/>
    <w:rsid w:val="1129F333"/>
    <w:rsid w:val="115EF683"/>
    <w:rsid w:val="118E14F7"/>
    <w:rsid w:val="11966382"/>
    <w:rsid w:val="119757A4"/>
    <w:rsid w:val="1221D717"/>
    <w:rsid w:val="1290264F"/>
    <w:rsid w:val="12FA6947"/>
    <w:rsid w:val="13013B72"/>
    <w:rsid w:val="132200FB"/>
    <w:rsid w:val="1354E6B1"/>
    <w:rsid w:val="13B6FB31"/>
    <w:rsid w:val="1413194A"/>
    <w:rsid w:val="141AADD3"/>
    <w:rsid w:val="145222BC"/>
    <w:rsid w:val="14569602"/>
    <w:rsid w:val="146270E8"/>
    <w:rsid w:val="14903113"/>
    <w:rsid w:val="14B58278"/>
    <w:rsid w:val="151B626A"/>
    <w:rsid w:val="152DA923"/>
    <w:rsid w:val="1530C302"/>
    <w:rsid w:val="155A2A7C"/>
    <w:rsid w:val="15747334"/>
    <w:rsid w:val="1585F184"/>
    <w:rsid w:val="15C829CC"/>
    <w:rsid w:val="15FCBF84"/>
    <w:rsid w:val="16141CFC"/>
    <w:rsid w:val="16143992"/>
    <w:rsid w:val="167813F8"/>
    <w:rsid w:val="16B61967"/>
    <w:rsid w:val="16FC9966"/>
    <w:rsid w:val="172221E6"/>
    <w:rsid w:val="17518B97"/>
    <w:rsid w:val="17566BCF"/>
    <w:rsid w:val="175E3760"/>
    <w:rsid w:val="17B3B84B"/>
    <w:rsid w:val="17B443F6"/>
    <w:rsid w:val="17E02039"/>
    <w:rsid w:val="183DE760"/>
    <w:rsid w:val="1853F640"/>
    <w:rsid w:val="1855AAA4"/>
    <w:rsid w:val="187C6350"/>
    <w:rsid w:val="18CF5EC9"/>
    <w:rsid w:val="19223285"/>
    <w:rsid w:val="1927C685"/>
    <w:rsid w:val="1928FA54"/>
    <w:rsid w:val="19650408"/>
    <w:rsid w:val="197B6C1A"/>
    <w:rsid w:val="19841E39"/>
    <w:rsid w:val="199DC744"/>
    <w:rsid w:val="19BDF724"/>
    <w:rsid w:val="19E73A1D"/>
    <w:rsid w:val="19FBB1B5"/>
    <w:rsid w:val="1A0D985C"/>
    <w:rsid w:val="1A413C5D"/>
    <w:rsid w:val="1A653B30"/>
    <w:rsid w:val="1AB26714"/>
    <w:rsid w:val="1AD86029"/>
    <w:rsid w:val="1B00D9DE"/>
    <w:rsid w:val="1B272D2B"/>
    <w:rsid w:val="1B5F2170"/>
    <w:rsid w:val="1B71B076"/>
    <w:rsid w:val="1B77E3B9"/>
    <w:rsid w:val="1B79D3F9"/>
    <w:rsid w:val="1BBAFE7A"/>
    <w:rsid w:val="1BBB52F1"/>
    <w:rsid w:val="1C068939"/>
    <w:rsid w:val="1C31D0D9"/>
    <w:rsid w:val="1C5CDC4D"/>
    <w:rsid w:val="1CB633EC"/>
    <w:rsid w:val="1D124F23"/>
    <w:rsid w:val="1D2AF4F1"/>
    <w:rsid w:val="1D994AAB"/>
    <w:rsid w:val="1DA302A5"/>
    <w:rsid w:val="1DF74AB5"/>
    <w:rsid w:val="1E0A6374"/>
    <w:rsid w:val="1E1691F8"/>
    <w:rsid w:val="1E25ADBC"/>
    <w:rsid w:val="1E2BA35D"/>
    <w:rsid w:val="1E8316EF"/>
    <w:rsid w:val="1E8FB457"/>
    <w:rsid w:val="1F10E233"/>
    <w:rsid w:val="1F4ED18C"/>
    <w:rsid w:val="1F6A3264"/>
    <w:rsid w:val="1FC9AEA7"/>
    <w:rsid w:val="1FD58715"/>
    <w:rsid w:val="201A0ED8"/>
    <w:rsid w:val="202C44C1"/>
    <w:rsid w:val="20454C84"/>
    <w:rsid w:val="204E29E0"/>
    <w:rsid w:val="207BD4C2"/>
    <w:rsid w:val="208418FF"/>
    <w:rsid w:val="20B4EF33"/>
    <w:rsid w:val="20DCF906"/>
    <w:rsid w:val="20EB43DF"/>
    <w:rsid w:val="20F097F5"/>
    <w:rsid w:val="211780B3"/>
    <w:rsid w:val="212EEAA9"/>
    <w:rsid w:val="214CA097"/>
    <w:rsid w:val="2151BA3C"/>
    <w:rsid w:val="21623E36"/>
    <w:rsid w:val="21718912"/>
    <w:rsid w:val="21905EC4"/>
    <w:rsid w:val="21942F51"/>
    <w:rsid w:val="2198DE59"/>
    <w:rsid w:val="21D2D525"/>
    <w:rsid w:val="21F49D47"/>
    <w:rsid w:val="229480E2"/>
    <w:rsid w:val="22CC464D"/>
    <w:rsid w:val="22F6C828"/>
    <w:rsid w:val="23057EF1"/>
    <w:rsid w:val="234696E4"/>
    <w:rsid w:val="23706998"/>
    <w:rsid w:val="237928DA"/>
    <w:rsid w:val="237D06DB"/>
    <w:rsid w:val="237E5D33"/>
    <w:rsid w:val="23A1B8F1"/>
    <w:rsid w:val="23E111C2"/>
    <w:rsid w:val="23E8EFDD"/>
    <w:rsid w:val="23F1B388"/>
    <w:rsid w:val="240C89C0"/>
    <w:rsid w:val="24BEF156"/>
    <w:rsid w:val="2505DFC5"/>
    <w:rsid w:val="257BA272"/>
    <w:rsid w:val="25CC271F"/>
    <w:rsid w:val="25E39E5C"/>
    <w:rsid w:val="262A2103"/>
    <w:rsid w:val="262E7C2B"/>
    <w:rsid w:val="264A36F6"/>
    <w:rsid w:val="264F3D9D"/>
    <w:rsid w:val="2658F914"/>
    <w:rsid w:val="266D2BF6"/>
    <w:rsid w:val="266F4CCF"/>
    <w:rsid w:val="26A3ABCE"/>
    <w:rsid w:val="26C3D4AC"/>
    <w:rsid w:val="26DD0958"/>
    <w:rsid w:val="26EEDE22"/>
    <w:rsid w:val="27058975"/>
    <w:rsid w:val="272212CD"/>
    <w:rsid w:val="277E0A95"/>
    <w:rsid w:val="27A57A3A"/>
    <w:rsid w:val="27A5DE01"/>
    <w:rsid w:val="27CDE365"/>
    <w:rsid w:val="281784D9"/>
    <w:rsid w:val="282380AF"/>
    <w:rsid w:val="282A5169"/>
    <w:rsid w:val="2837E717"/>
    <w:rsid w:val="28D4FAB7"/>
    <w:rsid w:val="28DE305C"/>
    <w:rsid w:val="292A9C24"/>
    <w:rsid w:val="2972DB96"/>
    <w:rsid w:val="2974F70C"/>
    <w:rsid w:val="297D61DD"/>
    <w:rsid w:val="298251C1"/>
    <w:rsid w:val="299B9C1D"/>
    <w:rsid w:val="29C5EB1C"/>
    <w:rsid w:val="2A0AAD41"/>
    <w:rsid w:val="2A18C365"/>
    <w:rsid w:val="2A373996"/>
    <w:rsid w:val="2A39EDF9"/>
    <w:rsid w:val="2A56C34C"/>
    <w:rsid w:val="2B0AC7E9"/>
    <w:rsid w:val="2B6E3ACD"/>
    <w:rsid w:val="2B95E93B"/>
    <w:rsid w:val="2C08E3C1"/>
    <w:rsid w:val="2C3CFADE"/>
    <w:rsid w:val="2CBF177D"/>
    <w:rsid w:val="2CCD51FA"/>
    <w:rsid w:val="2CCE47D7"/>
    <w:rsid w:val="2D06DA17"/>
    <w:rsid w:val="2D292F36"/>
    <w:rsid w:val="2D5EB220"/>
    <w:rsid w:val="2D72AB18"/>
    <w:rsid w:val="2DBF181C"/>
    <w:rsid w:val="2DC394B5"/>
    <w:rsid w:val="2DD0FF63"/>
    <w:rsid w:val="2DF2B2DF"/>
    <w:rsid w:val="2DFC978B"/>
    <w:rsid w:val="2E12C0A2"/>
    <w:rsid w:val="2E4659E9"/>
    <w:rsid w:val="2E602C95"/>
    <w:rsid w:val="2F0103EC"/>
    <w:rsid w:val="2F03285B"/>
    <w:rsid w:val="2F27C608"/>
    <w:rsid w:val="2F5BC623"/>
    <w:rsid w:val="2F93A3C6"/>
    <w:rsid w:val="2FE081F6"/>
    <w:rsid w:val="2FF28BDC"/>
    <w:rsid w:val="301C807A"/>
    <w:rsid w:val="302905F4"/>
    <w:rsid w:val="30322624"/>
    <w:rsid w:val="30A7E69D"/>
    <w:rsid w:val="30D75E26"/>
    <w:rsid w:val="311B7429"/>
    <w:rsid w:val="318094E3"/>
    <w:rsid w:val="31881BE1"/>
    <w:rsid w:val="31882449"/>
    <w:rsid w:val="321C6A9A"/>
    <w:rsid w:val="32323E99"/>
    <w:rsid w:val="324FF61B"/>
    <w:rsid w:val="3265A374"/>
    <w:rsid w:val="32912FF9"/>
    <w:rsid w:val="32A6660D"/>
    <w:rsid w:val="32D1E177"/>
    <w:rsid w:val="32DDBD5E"/>
    <w:rsid w:val="331DB334"/>
    <w:rsid w:val="3368EB54"/>
    <w:rsid w:val="33A5E29C"/>
    <w:rsid w:val="33C61C47"/>
    <w:rsid w:val="343C8726"/>
    <w:rsid w:val="343EA6B3"/>
    <w:rsid w:val="34601FFE"/>
    <w:rsid w:val="3463CB97"/>
    <w:rsid w:val="34710C36"/>
    <w:rsid w:val="34978D50"/>
    <w:rsid w:val="34DF63E8"/>
    <w:rsid w:val="357994BF"/>
    <w:rsid w:val="35A62AA2"/>
    <w:rsid w:val="35BD9031"/>
    <w:rsid w:val="35E17AF8"/>
    <w:rsid w:val="362C4445"/>
    <w:rsid w:val="36397CE1"/>
    <w:rsid w:val="366454D6"/>
    <w:rsid w:val="368CAAFB"/>
    <w:rsid w:val="369E7E84"/>
    <w:rsid w:val="36A5E197"/>
    <w:rsid w:val="36B95658"/>
    <w:rsid w:val="36C17EB1"/>
    <w:rsid w:val="36C217FF"/>
    <w:rsid w:val="36C25B7C"/>
    <w:rsid w:val="36D33463"/>
    <w:rsid w:val="36E78A14"/>
    <w:rsid w:val="36EAC826"/>
    <w:rsid w:val="371AD5C5"/>
    <w:rsid w:val="371F1956"/>
    <w:rsid w:val="374DD021"/>
    <w:rsid w:val="379BF195"/>
    <w:rsid w:val="3877B1A9"/>
    <w:rsid w:val="38CB2C4B"/>
    <w:rsid w:val="38CB4993"/>
    <w:rsid w:val="391ADEE7"/>
    <w:rsid w:val="39A53C0C"/>
    <w:rsid w:val="39B5EBCE"/>
    <w:rsid w:val="39CE6066"/>
    <w:rsid w:val="3A495CED"/>
    <w:rsid w:val="3A5027A6"/>
    <w:rsid w:val="3A612F12"/>
    <w:rsid w:val="3A974D09"/>
    <w:rsid w:val="3AB9B797"/>
    <w:rsid w:val="3B315178"/>
    <w:rsid w:val="3B4549E5"/>
    <w:rsid w:val="3BECC082"/>
    <w:rsid w:val="3C90E27A"/>
    <w:rsid w:val="3CAD541E"/>
    <w:rsid w:val="3D0047F9"/>
    <w:rsid w:val="3D495789"/>
    <w:rsid w:val="3D85449D"/>
    <w:rsid w:val="3DD5BAF2"/>
    <w:rsid w:val="3DD90DAE"/>
    <w:rsid w:val="3E1B6035"/>
    <w:rsid w:val="3E27DA18"/>
    <w:rsid w:val="3E317FC6"/>
    <w:rsid w:val="3EDA6EAC"/>
    <w:rsid w:val="3F319DA4"/>
    <w:rsid w:val="3F77CDE0"/>
    <w:rsid w:val="3F7F6282"/>
    <w:rsid w:val="3FA2D5F3"/>
    <w:rsid w:val="3FC2A35C"/>
    <w:rsid w:val="3FCBC192"/>
    <w:rsid w:val="3FD899E0"/>
    <w:rsid w:val="401B57EA"/>
    <w:rsid w:val="402CF53B"/>
    <w:rsid w:val="4030C083"/>
    <w:rsid w:val="4059E29D"/>
    <w:rsid w:val="405B2F81"/>
    <w:rsid w:val="40932623"/>
    <w:rsid w:val="40B1E81B"/>
    <w:rsid w:val="40F73A7C"/>
    <w:rsid w:val="4137B121"/>
    <w:rsid w:val="4179C664"/>
    <w:rsid w:val="4179DA18"/>
    <w:rsid w:val="41B2D6AE"/>
    <w:rsid w:val="41BB39DD"/>
    <w:rsid w:val="41FA60E7"/>
    <w:rsid w:val="41FB39FB"/>
    <w:rsid w:val="42530098"/>
    <w:rsid w:val="425615A2"/>
    <w:rsid w:val="42FC0C94"/>
    <w:rsid w:val="4303A4DA"/>
    <w:rsid w:val="43358746"/>
    <w:rsid w:val="434FC8E7"/>
    <w:rsid w:val="4362AAAF"/>
    <w:rsid w:val="43888DA9"/>
    <w:rsid w:val="43898E7A"/>
    <w:rsid w:val="44023C7F"/>
    <w:rsid w:val="443286A6"/>
    <w:rsid w:val="447847E1"/>
    <w:rsid w:val="44B42B64"/>
    <w:rsid w:val="44DB514D"/>
    <w:rsid w:val="45AFA50D"/>
    <w:rsid w:val="45AFD475"/>
    <w:rsid w:val="45EF70CC"/>
    <w:rsid w:val="4610AD57"/>
    <w:rsid w:val="461F07DB"/>
    <w:rsid w:val="4666ECB6"/>
    <w:rsid w:val="46735531"/>
    <w:rsid w:val="46793A3E"/>
    <w:rsid w:val="4727DFB9"/>
    <w:rsid w:val="474085CC"/>
    <w:rsid w:val="47460683"/>
    <w:rsid w:val="47AD59BB"/>
    <w:rsid w:val="47C739D5"/>
    <w:rsid w:val="47F8247D"/>
    <w:rsid w:val="47F895B6"/>
    <w:rsid w:val="481AD048"/>
    <w:rsid w:val="4839CA70"/>
    <w:rsid w:val="483FF347"/>
    <w:rsid w:val="4873EDAE"/>
    <w:rsid w:val="487BE7E1"/>
    <w:rsid w:val="4891D3A8"/>
    <w:rsid w:val="48F41EB6"/>
    <w:rsid w:val="4920E701"/>
    <w:rsid w:val="493FC295"/>
    <w:rsid w:val="4948077E"/>
    <w:rsid w:val="496252BF"/>
    <w:rsid w:val="496AA712"/>
    <w:rsid w:val="49B068B8"/>
    <w:rsid w:val="49F28D3C"/>
    <w:rsid w:val="49F398BD"/>
    <w:rsid w:val="49F9AFC9"/>
    <w:rsid w:val="4A4A4DB8"/>
    <w:rsid w:val="4A83330F"/>
    <w:rsid w:val="4ADF64E2"/>
    <w:rsid w:val="4AEBA3E9"/>
    <w:rsid w:val="4B86733F"/>
    <w:rsid w:val="4BA163AD"/>
    <w:rsid w:val="4BB1670E"/>
    <w:rsid w:val="4BD2D811"/>
    <w:rsid w:val="4C08C66B"/>
    <w:rsid w:val="4C1CAECF"/>
    <w:rsid w:val="4C2E5FEE"/>
    <w:rsid w:val="4C36B1A8"/>
    <w:rsid w:val="4C561D12"/>
    <w:rsid w:val="4C64F729"/>
    <w:rsid w:val="4C6D8E6A"/>
    <w:rsid w:val="4C7018F3"/>
    <w:rsid w:val="4C720783"/>
    <w:rsid w:val="4C831D25"/>
    <w:rsid w:val="4CA79679"/>
    <w:rsid w:val="4CAE0B1B"/>
    <w:rsid w:val="4CC93747"/>
    <w:rsid w:val="4CEFA84C"/>
    <w:rsid w:val="4D0299BF"/>
    <w:rsid w:val="4D071D44"/>
    <w:rsid w:val="4D594E80"/>
    <w:rsid w:val="4D8FD721"/>
    <w:rsid w:val="4D96BAAF"/>
    <w:rsid w:val="4DBFAACA"/>
    <w:rsid w:val="4DE19D8A"/>
    <w:rsid w:val="4DF61DF3"/>
    <w:rsid w:val="4DF8DCDA"/>
    <w:rsid w:val="4E3A806F"/>
    <w:rsid w:val="4E79DA36"/>
    <w:rsid w:val="4E8E8238"/>
    <w:rsid w:val="4EC0B5EC"/>
    <w:rsid w:val="4F094F41"/>
    <w:rsid w:val="4F3B4B0D"/>
    <w:rsid w:val="4F4742B3"/>
    <w:rsid w:val="4F87E742"/>
    <w:rsid w:val="4FD7CB24"/>
    <w:rsid w:val="4FF2E801"/>
    <w:rsid w:val="50026534"/>
    <w:rsid w:val="50C16ED2"/>
    <w:rsid w:val="512BD3A7"/>
    <w:rsid w:val="515C2413"/>
    <w:rsid w:val="515CD70F"/>
    <w:rsid w:val="516E7AD0"/>
    <w:rsid w:val="51924CC1"/>
    <w:rsid w:val="51B885CD"/>
    <w:rsid w:val="51C83BC6"/>
    <w:rsid w:val="51EDAF46"/>
    <w:rsid w:val="51FD8F09"/>
    <w:rsid w:val="52014FAB"/>
    <w:rsid w:val="52161AE7"/>
    <w:rsid w:val="522386A0"/>
    <w:rsid w:val="5229DFA9"/>
    <w:rsid w:val="523695C6"/>
    <w:rsid w:val="5263FA38"/>
    <w:rsid w:val="5273360E"/>
    <w:rsid w:val="52A298F3"/>
    <w:rsid w:val="52BAC150"/>
    <w:rsid w:val="52D040BB"/>
    <w:rsid w:val="533BD26C"/>
    <w:rsid w:val="534A281B"/>
    <w:rsid w:val="534FFCEB"/>
    <w:rsid w:val="5358237B"/>
    <w:rsid w:val="537D89B7"/>
    <w:rsid w:val="53A6F6EC"/>
    <w:rsid w:val="53AD1310"/>
    <w:rsid w:val="542F6D3E"/>
    <w:rsid w:val="54376A6E"/>
    <w:rsid w:val="545CE63D"/>
    <w:rsid w:val="54846028"/>
    <w:rsid w:val="54A93876"/>
    <w:rsid w:val="54CA1997"/>
    <w:rsid w:val="54E7239F"/>
    <w:rsid w:val="55296334"/>
    <w:rsid w:val="552B84A8"/>
    <w:rsid w:val="553CD341"/>
    <w:rsid w:val="55CDB291"/>
    <w:rsid w:val="56256B22"/>
    <w:rsid w:val="5641A655"/>
    <w:rsid w:val="566D5FE4"/>
    <w:rsid w:val="56FAB615"/>
    <w:rsid w:val="570ACCB1"/>
    <w:rsid w:val="57118758"/>
    <w:rsid w:val="571F1B4A"/>
    <w:rsid w:val="5761A6F7"/>
    <w:rsid w:val="578B2D48"/>
    <w:rsid w:val="579407CF"/>
    <w:rsid w:val="57A47049"/>
    <w:rsid w:val="57A47071"/>
    <w:rsid w:val="57BD4647"/>
    <w:rsid w:val="57C58231"/>
    <w:rsid w:val="57C719B4"/>
    <w:rsid w:val="57CE3359"/>
    <w:rsid w:val="57FF4CD0"/>
    <w:rsid w:val="58247153"/>
    <w:rsid w:val="582FF090"/>
    <w:rsid w:val="5843CD57"/>
    <w:rsid w:val="586FBEAB"/>
    <w:rsid w:val="58C56034"/>
    <w:rsid w:val="58CB7AF9"/>
    <w:rsid w:val="59484AE6"/>
    <w:rsid w:val="5980616C"/>
    <w:rsid w:val="599668D1"/>
    <w:rsid w:val="59AF9CD0"/>
    <w:rsid w:val="59B994B7"/>
    <w:rsid w:val="59E23DB9"/>
    <w:rsid w:val="5A71F444"/>
    <w:rsid w:val="5A76B221"/>
    <w:rsid w:val="5A9A24F1"/>
    <w:rsid w:val="5ABDD632"/>
    <w:rsid w:val="5AC423C5"/>
    <w:rsid w:val="5AD7BE36"/>
    <w:rsid w:val="5AF0453D"/>
    <w:rsid w:val="5B4A0E0C"/>
    <w:rsid w:val="5B74D2F6"/>
    <w:rsid w:val="5B77B833"/>
    <w:rsid w:val="5B8BBCE0"/>
    <w:rsid w:val="5BC1207C"/>
    <w:rsid w:val="5C29FF81"/>
    <w:rsid w:val="5C42A415"/>
    <w:rsid w:val="5C558256"/>
    <w:rsid w:val="5C8E434E"/>
    <w:rsid w:val="5C93E7EC"/>
    <w:rsid w:val="5CB44A5C"/>
    <w:rsid w:val="5CC0C25B"/>
    <w:rsid w:val="5CCF4BA0"/>
    <w:rsid w:val="5CDB06C7"/>
    <w:rsid w:val="5D11586C"/>
    <w:rsid w:val="5D7B2FA4"/>
    <w:rsid w:val="5D7BAF91"/>
    <w:rsid w:val="5D91D071"/>
    <w:rsid w:val="5D9641FB"/>
    <w:rsid w:val="5DBF84A4"/>
    <w:rsid w:val="5DF1F743"/>
    <w:rsid w:val="5E06E8BA"/>
    <w:rsid w:val="5E8531A4"/>
    <w:rsid w:val="5EB05E40"/>
    <w:rsid w:val="5F034659"/>
    <w:rsid w:val="5F579475"/>
    <w:rsid w:val="5F9BF13E"/>
    <w:rsid w:val="5FA26A51"/>
    <w:rsid w:val="6011C953"/>
    <w:rsid w:val="604463EF"/>
    <w:rsid w:val="60571A2C"/>
    <w:rsid w:val="607FCE83"/>
    <w:rsid w:val="6083CB65"/>
    <w:rsid w:val="61102E57"/>
    <w:rsid w:val="61856395"/>
    <w:rsid w:val="61C788CC"/>
    <w:rsid w:val="620C002F"/>
    <w:rsid w:val="621CDAE1"/>
    <w:rsid w:val="62292F5F"/>
    <w:rsid w:val="625F3D88"/>
    <w:rsid w:val="6261179B"/>
    <w:rsid w:val="62822298"/>
    <w:rsid w:val="62B9EF16"/>
    <w:rsid w:val="62E0EDD0"/>
    <w:rsid w:val="62EFE3E1"/>
    <w:rsid w:val="62F71E5C"/>
    <w:rsid w:val="63108B39"/>
    <w:rsid w:val="631FC529"/>
    <w:rsid w:val="639D6C90"/>
    <w:rsid w:val="64373321"/>
    <w:rsid w:val="6440A288"/>
    <w:rsid w:val="644AD188"/>
    <w:rsid w:val="64502A17"/>
    <w:rsid w:val="649155A6"/>
    <w:rsid w:val="649F7104"/>
    <w:rsid w:val="654141DB"/>
    <w:rsid w:val="65A73A79"/>
    <w:rsid w:val="65BB03AA"/>
    <w:rsid w:val="65C4C854"/>
    <w:rsid w:val="660D570A"/>
    <w:rsid w:val="675F5CA8"/>
    <w:rsid w:val="67837168"/>
    <w:rsid w:val="678847AC"/>
    <w:rsid w:val="67A420EA"/>
    <w:rsid w:val="67B7E997"/>
    <w:rsid w:val="67C06BDE"/>
    <w:rsid w:val="6813F6DC"/>
    <w:rsid w:val="682BE2F9"/>
    <w:rsid w:val="68316428"/>
    <w:rsid w:val="68449878"/>
    <w:rsid w:val="690A902F"/>
    <w:rsid w:val="691F7B31"/>
    <w:rsid w:val="694B3589"/>
    <w:rsid w:val="697E04D1"/>
    <w:rsid w:val="69C4734B"/>
    <w:rsid w:val="69E346DC"/>
    <w:rsid w:val="6A09403E"/>
    <w:rsid w:val="6A79B7B5"/>
    <w:rsid w:val="6A9C4604"/>
    <w:rsid w:val="6AEDC2DB"/>
    <w:rsid w:val="6B75056A"/>
    <w:rsid w:val="6BC8BEE0"/>
    <w:rsid w:val="6BCD0EC3"/>
    <w:rsid w:val="6BD1BC05"/>
    <w:rsid w:val="6BE1C656"/>
    <w:rsid w:val="6C3D8637"/>
    <w:rsid w:val="6C65EAD0"/>
    <w:rsid w:val="6C77DD5F"/>
    <w:rsid w:val="6CBCE363"/>
    <w:rsid w:val="6CDB22F3"/>
    <w:rsid w:val="6D1363B4"/>
    <w:rsid w:val="6D38AEA6"/>
    <w:rsid w:val="6D4ED7A7"/>
    <w:rsid w:val="6DB0954F"/>
    <w:rsid w:val="6E076A4B"/>
    <w:rsid w:val="6E1D3E58"/>
    <w:rsid w:val="6E230A91"/>
    <w:rsid w:val="6E2D5166"/>
    <w:rsid w:val="6E3D8962"/>
    <w:rsid w:val="6E6F8EBC"/>
    <w:rsid w:val="6EACA829"/>
    <w:rsid w:val="6EBCDFE3"/>
    <w:rsid w:val="6ED4ADDD"/>
    <w:rsid w:val="6F095A1A"/>
    <w:rsid w:val="6F28A2EC"/>
    <w:rsid w:val="6F314C52"/>
    <w:rsid w:val="6F31CBA6"/>
    <w:rsid w:val="6F572094"/>
    <w:rsid w:val="6F8D1239"/>
    <w:rsid w:val="6FAF2419"/>
    <w:rsid w:val="6FDB6AF3"/>
    <w:rsid w:val="6FF22C54"/>
    <w:rsid w:val="70A5E4F4"/>
    <w:rsid w:val="70BC4538"/>
    <w:rsid w:val="70E6D0E4"/>
    <w:rsid w:val="7104C064"/>
    <w:rsid w:val="7107B104"/>
    <w:rsid w:val="714D8F42"/>
    <w:rsid w:val="717835F3"/>
    <w:rsid w:val="71A2DABE"/>
    <w:rsid w:val="71A50619"/>
    <w:rsid w:val="71E082D5"/>
    <w:rsid w:val="71EBF934"/>
    <w:rsid w:val="71F7CC55"/>
    <w:rsid w:val="72142702"/>
    <w:rsid w:val="721A90A8"/>
    <w:rsid w:val="73297C21"/>
    <w:rsid w:val="73382EC7"/>
    <w:rsid w:val="73689DA6"/>
    <w:rsid w:val="73694AE1"/>
    <w:rsid w:val="738B3D7A"/>
    <w:rsid w:val="738BF103"/>
    <w:rsid w:val="7398F9AD"/>
    <w:rsid w:val="73F4351C"/>
    <w:rsid w:val="73FAA6F6"/>
    <w:rsid w:val="74537286"/>
    <w:rsid w:val="74945380"/>
    <w:rsid w:val="74D432AF"/>
    <w:rsid w:val="75406E80"/>
    <w:rsid w:val="758B99A6"/>
    <w:rsid w:val="7598CE08"/>
    <w:rsid w:val="75B30FD7"/>
    <w:rsid w:val="75BC9A46"/>
    <w:rsid w:val="75CC7BF9"/>
    <w:rsid w:val="760A7A04"/>
    <w:rsid w:val="766B851D"/>
    <w:rsid w:val="76966201"/>
    <w:rsid w:val="771848CB"/>
    <w:rsid w:val="77409AEC"/>
    <w:rsid w:val="7757AD6C"/>
    <w:rsid w:val="77648C2C"/>
    <w:rsid w:val="77A30223"/>
    <w:rsid w:val="77C5D210"/>
    <w:rsid w:val="77E90740"/>
    <w:rsid w:val="77F9209C"/>
    <w:rsid w:val="78166A58"/>
    <w:rsid w:val="78223798"/>
    <w:rsid w:val="7842D275"/>
    <w:rsid w:val="786F0D29"/>
    <w:rsid w:val="78974CD8"/>
    <w:rsid w:val="78C4CE43"/>
    <w:rsid w:val="78C67EE3"/>
    <w:rsid w:val="78EF6603"/>
    <w:rsid w:val="78FF8185"/>
    <w:rsid w:val="794E5B66"/>
    <w:rsid w:val="796854AF"/>
    <w:rsid w:val="79998561"/>
    <w:rsid w:val="79D4F95B"/>
    <w:rsid w:val="79DA0183"/>
    <w:rsid w:val="7A43DD18"/>
    <w:rsid w:val="7A67D828"/>
    <w:rsid w:val="7A6AE149"/>
    <w:rsid w:val="7A7E10BB"/>
    <w:rsid w:val="7AB34E66"/>
    <w:rsid w:val="7AE0F230"/>
    <w:rsid w:val="7B1D68BD"/>
    <w:rsid w:val="7B776E82"/>
    <w:rsid w:val="7BA299F0"/>
    <w:rsid w:val="7BA66851"/>
    <w:rsid w:val="7BA9FBEC"/>
    <w:rsid w:val="7BC24F1D"/>
    <w:rsid w:val="7BED319D"/>
    <w:rsid w:val="7BF46756"/>
    <w:rsid w:val="7C7570CB"/>
    <w:rsid w:val="7C7AF036"/>
    <w:rsid w:val="7CB884E4"/>
    <w:rsid w:val="7D3FE749"/>
    <w:rsid w:val="7D74413B"/>
    <w:rsid w:val="7D8BE8D4"/>
    <w:rsid w:val="7D8CFF3B"/>
    <w:rsid w:val="7DCDFB1B"/>
    <w:rsid w:val="7DE0072E"/>
    <w:rsid w:val="7E043A59"/>
    <w:rsid w:val="7E2CE833"/>
    <w:rsid w:val="7E720E28"/>
    <w:rsid w:val="7EB554E2"/>
    <w:rsid w:val="7EC14782"/>
    <w:rsid w:val="7F001C64"/>
    <w:rsid w:val="7F136CD0"/>
    <w:rsid w:val="7F1A7B9D"/>
    <w:rsid w:val="7F2E4B10"/>
    <w:rsid w:val="7F397F13"/>
    <w:rsid w:val="7F42A6C5"/>
    <w:rsid w:val="7F575B58"/>
    <w:rsid w:val="7FBB22EB"/>
    <w:rsid w:val="7FC0F4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D9520CE"/>
  <w14:defaultImageDpi w14:val="300"/>
  <w15:docId w15:val="{3B262BC4-F4C2-4454-9910-DAFC16EDFBB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hAnsiTheme="majorHAnsi" w:eastAsiaTheme="majorEastAsia"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hAnsiTheme="majorHAnsi" w:eastAsiaTheme="majorEastAsia"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hAnsiTheme="majorHAnsi" w:eastAsiaTheme="majorEastAsia"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hAnsiTheme="majorHAnsi"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hAnsiTheme="majorHAnsi" w:eastAsiaTheme="majorEastAsia"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hAnsiTheme="majorHAnsi" w:eastAsiaTheme="majorEastAsia" w:cstheme="majorBidi"/>
      <w:i/>
      <w:iCs/>
      <w:color w:val="404040" w:themeColor="text1" w:themeTint="BF"/>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styleId="HeaderChar" w:customStyle="1">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styleId="FooterChar" w:customStyle="1">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styleId="Heading1Char" w:customStyle="1">
    <w:name w:val="Heading 1 Char"/>
    <w:basedOn w:val="DefaultParagraphFont"/>
    <w:link w:val="Heading1"/>
    <w:uiPriority w:val="9"/>
    <w:rsid w:val="00FC693F"/>
    <w:rPr>
      <w:rFonts w:asciiTheme="majorHAnsi" w:hAnsiTheme="majorHAnsi" w:eastAsiaTheme="majorEastAsia" w:cstheme="majorBidi"/>
      <w:b/>
      <w:bCs/>
      <w:color w:val="365F91" w:themeColor="accent1" w:themeShade="BF"/>
      <w:sz w:val="28"/>
      <w:szCs w:val="28"/>
    </w:rPr>
  </w:style>
  <w:style w:type="character" w:styleId="Heading2Char" w:customStyle="1">
    <w:name w:val="Heading 2 Char"/>
    <w:basedOn w:val="DefaultParagraphFont"/>
    <w:link w:val="Heading2"/>
    <w:uiPriority w:val="9"/>
    <w:rsid w:val="00FC693F"/>
    <w:rPr>
      <w:rFonts w:asciiTheme="majorHAnsi" w:hAnsiTheme="majorHAnsi" w:eastAsiaTheme="majorEastAsia" w:cstheme="majorBidi"/>
      <w:b/>
      <w:bCs/>
      <w:color w:val="4F81BD" w:themeColor="accent1"/>
      <w:sz w:val="26"/>
      <w:szCs w:val="26"/>
    </w:rPr>
  </w:style>
  <w:style w:type="character" w:styleId="Heading3Char" w:customStyle="1">
    <w:name w:val="Heading 3 Char"/>
    <w:basedOn w:val="DefaultParagraphFont"/>
    <w:link w:val="Heading3"/>
    <w:uiPriority w:val="9"/>
    <w:rsid w:val="00FC693F"/>
    <w:rPr>
      <w:rFonts w:asciiTheme="majorHAnsi" w:hAnsiTheme="majorHAnsi" w:eastAsiaTheme="majorEastAsia" w:cstheme="majorBidi"/>
      <w:b/>
      <w:bCs/>
      <w:color w:val="4F81BD" w:themeColor="accent1"/>
    </w:rPr>
  </w:style>
  <w:style w:type="paragraph" w:styleId="Title">
    <w:name w:val="Title"/>
    <w:basedOn w:val="Normal"/>
    <w:next w:val="Normal"/>
    <w:link w:val="TitleChar"/>
    <w:uiPriority w:val="10"/>
    <w:qFormat/>
    <w:rsid w:val="00FC693F"/>
    <w:pPr>
      <w:pBdr>
        <w:bottom w:val="single" w:color="4F81BD" w:themeColor="accent1" w:sz="8" w:space="4"/>
      </w:pBdr>
      <w:spacing w:after="300" w:line="240" w:lineRule="auto"/>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1">
    <w:name w:val="Title Char"/>
    <w:basedOn w:val="DefaultParagraphFont"/>
    <w:link w:val="Title"/>
    <w:uiPriority w:val="10"/>
    <w:rsid w:val="00FC693F"/>
    <w:rPr>
      <w:rFonts w:asciiTheme="majorHAnsi" w:hAnsiTheme="majorHAnsi" w:eastAsiaTheme="majorEastAsia"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hAnsiTheme="majorHAnsi" w:eastAsiaTheme="majorEastAsia" w:cstheme="majorBidi"/>
      <w:i/>
      <w:iCs/>
      <w:color w:val="4F81BD" w:themeColor="accent1"/>
      <w:spacing w:val="15"/>
      <w:sz w:val="24"/>
      <w:szCs w:val="24"/>
    </w:rPr>
  </w:style>
  <w:style w:type="character" w:styleId="SubtitleChar" w:customStyle="1">
    <w:name w:val="Subtitle Char"/>
    <w:basedOn w:val="DefaultParagraphFont"/>
    <w:link w:val="Subtitle"/>
    <w:uiPriority w:val="11"/>
    <w:rsid w:val="00FC693F"/>
    <w:rPr>
      <w:rFonts w:asciiTheme="majorHAnsi" w:hAnsiTheme="majorHAnsi" w:eastAsiaTheme="majorEastAsia"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styleId="BodyTextChar" w:customStyle="1">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styleId="BodyText2Char" w:customStyle="1">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styleId="BodyText3Char" w:customStyle="1">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styleId="MacroTextChar" w:customStyle="1">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styleId="QuoteChar" w:customStyle="1">
    <w:name w:val="Quote Char"/>
    <w:basedOn w:val="DefaultParagraphFont"/>
    <w:link w:val="Quote"/>
    <w:uiPriority w:val="29"/>
    <w:rsid w:val="00FC693F"/>
    <w:rPr>
      <w:i/>
      <w:iCs/>
      <w:color w:val="000000" w:themeColor="text1"/>
    </w:rPr>
  </w:style>
  <w:style w:type="character" w:styleId="Heading4Char" w:customStyle="1">
    <w:name w:val="Heading 4 Char"/>
    <w:basedOn w:val="DefaultParagraphFont"/>
    <w:link w:val="Heading4"/>
    <w:uiPriority w:val="9"/>
    <w:semiHidden/>
    <w:rsid w:val="00FC693F"/>
    <w:rPr>
      <w:rFonts w:asciiTheme="majorHAnsi" w:hAnsiTheme="majorHAnsi" w:eastAsiaTheme="majorEastAsia" w:cstheme="majorBidi"/>
      <w:b/>
      <w:bCs/>
      <w:i/>
      <w:iCs/>
      <w:color w:val="4F81BD" w:themeColor="accent1"/>
    </w:rPr>
  </w:style>
  <w:style w:type="character" w:styleId="Heading5Char" w:customStyle="1">
    <w:name w:val="Heading 5 Char"/>
    <w:basedOn w:val="DefaultParagraphFont"/>
    <w:link w:val="Heading5"/>
    <w:uiPriority w:val="9"/>
    <w:semiHidden/>
    <w:rsid w:val="00FC693F"/>
    <w:rPr>
      <w:rFonts w:asciiTheme="majorHAnsi" w:hAnsiTheme="majorHAnsi" w:eastAsiaTheme="majorEastAsia" w:cstheme="majorBidi"/>
      <w:color w:val="243F60" w:themeColor="accent1" w:themeShade="7F"/>
    </w:rPr>
  </w:style>
  <w:style w:type="character" w:styleId="Heading6Char" w:customStyle="1">
    <w:name w:val="Heading 6 Char"/>
    <w:basedOn w:val="DefaultParagraphFont"/>
    <w:link w:val="Heading6"/>
    <w:uiPriority w:val="9"/>
    <w:semiHidden/>
    <w:rsid w:val="00FC693F"/>
    <w:rPr>
      <w:rFonts w:asciiTheme="majorHAnsi" w:hAnsiTheme="majorHAnsi" w:eastAsiaTheme="majorEastAsia" w:cstheme="majorBidi"/>
      <w:i/>
      <w:iCs/>
      <w:color w:val="243F60" w:themeColor="accent1" w:themeShade="7F"/>
    </w:rPr>
  </w:style>
  <w:style w:type="character" w:styleId="Heading7Char" w:customStyle="1">
    <w:name w:val="Heading 7 Char"/>
    <w:basedOn w:val="DefaultParagraphFont"/>
    <w:link w:val="Heading7"/>
    <w:uiPriority w:val="9"/>
    <w:semiHidden/>
    <w:rsid w:val="00FC693F"/>
    <w:rPr>
      <w:rFonts w:asciiTheme="majorHAnsi" w:hAnsiTheme="majorHAnsi" w:eastAsiaTheme="majorEastAsia" w:cstheme="majorBidi"/>
      <w:i/>
      <w:iCs/>
      <w:color w:val="404040" w:themeColor="text1" w:themeTint="BF"/>
    </w:rPr>
  </w:style>
  <w:style w:type="character" w:styleId="Heading8Char" w:customStyle="1">
    <w:name w:val="Heading 8 Char"/>
    <w:basedOn w:val="DefaultParagraphFont"/>
    <w:link w:val="Heading8"/>
    <w:uiPriority w:val="9"/>
    <w:semiHidden/>
    <w:rsid w:val="00FC693F"/>
    <w:rPr>
      <w:rFonts w:asciiTheme="majorHAnsi" w:hAnsiTheme="majorHAnsi" w:eastAsiaTheme="majorEastAsia" w:cstheme="majorBidi"/>
      <w:color w:val="4F81BD" w:themeColor="accent1"/>
      <w:sz w:val="20"/>
      <w:szCs w:val="20"/>
    </w:rPr>
  </w:style>
  <w:style w:type="character" w:styleId="Heading9Char" w:customStyle="1">
    <w:name w:val="Heading 9 Char"/>
    <w:basedOn w:val="DefaultParagraphFont"/>
    <w:link w:val="Heading9"/>
    <w:uiPriority w:val="9"/>
    <w:semiHidden/>
    <w:rsid w:val="00FC693F"/>
    <w:rPr>
      <w:rFonts w:asciiTheme="majorHAnsi" w:hAnsiTheme="majorHAnsi" w:eastAsiaTheme="majorEastAsia"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color="4F81BD" w:themeColor="accent1" w:sz="4" w:space="4"/>
      </w:pBdr>
      <w:spacing w:before="200" w:after="280"/>
      <w:ind w:left="936" w:right="936"/>
    </w:pPr>
    <w:rPr>
      <w:b/>
      <w:bCs/>
      <w:i/>
      <w:iCs/>
      <w:color w:val="4F81BD" w:themeColor="accent1"/>
    </w:rPr>
  </w:style>
  <w:style w:type="character" w:styleId="IntenseQuoteChar" w:customStyle="1">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&#65279;<?xml version="1.0" encoding="utf-8"?><Relationships xmlns="http://schemas.openxmlformats.org/package/2006/relationships"><Relationship Type="http://schemas.openxmlformats.org/officeDocument/2006/relationships/styles" Target="styles.xml" Id="rId3" /><Relationship Type="http://schemas.openxmlformats.org/officeDocument/2006/relationships/theme" Target="theme/theme1.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ntTable" Target="fontTable.xml" Id="rId6" /><Relationship Type="http://schemas.openxmlformats.org/officeDocument/2006/relationships/webSettings" Target="webSettings.xml" Id="rId5" /><Relationship Type="http://schemas.openxmlformats.org/officeDocument/2006/relationships/settings" Target="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python-docx</dc:creator>
  <keywords/>
  <dc:description>generated by python-docx</dc:description>
  <lastModifiedBy>Annemarie Douglas (student)</lastModifiedBy>
  <revision>20</revision>
  <dcterms:created xsi:type="dcterms:W3CDTF">2025-06-28T16:56:00.0000000Z</dcterms:created>
  <dcterms:modified xsi:type="dcterms:W3CDTF">2026-02-17T12:24:09.2303463Z</dcterms:modified>
  <category/>
</coreProperties>
</file>